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CA0C" w14:textId="74797FB4" w:rsidR="00FC7EF2" w:rsidRPr="00A75590" w:rsidRDefault="002827BF" w:rsidP="00F80BF4">
      <w:pPr>
        <w:widowControl w:val="0"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U M O W A   N R  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</w:p>
    <w:p w14:paraId="001D16F7" w14:textId="77777777" w:rsidR="00FC7EF2" w:rsidRPr="00A75590" w:rsidRDefault="00FC7EF2">
      <w:pPr>
        <w:rPr>
          <w:rFonts w:ascii="Calibri" w:eastAsia="Calibri" w:hAnsi="Calibri" w:cs="Calibri"/>
          <w:color w:val="FF0000"/>
          <w:sz w:val="22"/>
          <w:szCs w:val="22"/>
        </w:rPr>
      </w:pPr>
    </w:p>
    <w:p w14:paraId="54EA2061" w14:textId="36A985E1" w:rsidR="00FC7EF2" w:rsidRPr="00A75590" w:rsidRDefault="002827BF" w:rsidP="001B2AF0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zawarta w dniu: 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……………….</w:t>
      </w:r>
      <w:r w:rsidR="002F251F">
        <w:rPr>
          <w:rFonts w:ascii="Calibri" w:eastAsia="Calibri" w:hAnsi="Calibri" w:cs="Calibri"/>
          <w:b/>
          <w:sz w:val="22"/>
          <w:szCs w:val="22"/>
        </w:rPr>
        <w:t xml:space="preserve"> r.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w Lublinie pomiędzy:</w:t>
      </w:r>
    </w:p>
    <w:p w14:paraId="34E902EE" w14:textId="1A42994E" w:rsidR="00FC7EF2" w:rsidRPr="00A75590" w:rsidRDefault="002827BF" w:rsidP="001B2AF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Fundacją Rozwoju Inicjatyw Obywatelskich </w:t>
      </w:r>
      <w:r w:rsidRPr="00A75590">
        <w:rPr>
          <w:rFonts w:ascii="Calibri" w:eastAsia="Calibri" w:hAnsi="Calibri" w:cs="Calibri"/>
          <w:sz w:val="22"/>
          <w:szCs w:val="22"/>
        </w:rPr>
        <w:t>z siedzibą w Lublinie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>Ul. Lipowa 18/67; 20-024 Lublin, REGON: 060775846, NIP: 7123263025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 xml:space="preserve">reprezentowaną przez </w:t>
      </w:r>
      <w:r w:rsidR="00E16C7A">
        <w:rPr>
          <w:rFonts w:ascii="Calibri" w:eastAsia="Calibri" w:hAnsi="Calibri" w:cs="Calibri"/>
          <w:sz w:val="22"/>
          <w:szCs w:val="22"/>
        </w:rPr>
        <w:t>…………………………………..</w:t>
      </w:r>
    </w:p>
    <w:p w14:paraId="3B6CE7CC" w14:textId="43EB886E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zwaną dalej </w:t>
      </w:r>
      <w:r w:rsidRPr="00A75590">
        <w:rPr>
          <w:rFonts w:ascii="Calibri" w:eastAsia="Calibri" w:hAnsi="Calibri" w:cs="Calibri"/>
          <w:b/>
          <w:sz w:val="22"/>
          <w:szCs w:val="22"/>
        </w:rPr>
        <w:t>Zamawiającym</w:t>
      </w:r>
      <w:r w:rsidRPr="00A75590">
        <w:rPr>
          <w:rFonts w:ascii="Calibri" w:eastAsia="Calibri" w:hAnsi="Calibri" w:cs="Calibri"/>
          <w:sz w:val="22"/>
          <w:szCs w:val="22"/>
        </w:rPr>
        <w:t>,</w:t>
      </w:r>
    </w:p>
    <w:p w14:paraId="5C054A95" w14:textId="10EA2758" w:rsidR="00FC7EF2" w:rsidRDefault="001B2AF0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a</w:t>
      </w:r>
    </w:p>
    <w:p w14:paraId="2F62D605" w14:textId="77777777" w:rsidR="00E16C7A" w:rsidRDefault="00E16C7A" w:rsidP="002F251F">
      <w:pPr>
        <w:rPr>
          <w:rFonts w:asciiTheme="majorHAnsi" w:eastAsia="Calibri" w:hAnsiTheme="majorHAnsi" w:cs="Calibri"/>
          <w:b/>
          <w:sz w:val="22"/>
          <w:szCs w:val="22"/>
        </w:rPr>
      </w:pPr>
    </w:p>
    <w:p w14:paraId="0086D417" w14:textId="2081D205" w:rsidR="002F251F" w:rsidRPr="004A0214" w:rsidRDefault="002F251F" w:rsidP="002F251F">
      <w:pPr>
        <w:rPr>
          <w:rFonts w:asciiTheme="majorHAnsi" w:hAnsiTheme="majorHAnsi" w:cstheme="majorHAnsi"/>
          <w:sz w:val="22"/>
          <w:szCs w:val="22"/>
        </w:rPr>
      </w:pPr>
      <w:r w:rsidRPr="004A0214">
        <w:rPr>
          <w:rFonts w:asciiTheme="majorHAnsi" w:hAnsiTheme="majorHAnsi" w:cstheme="majorHAnsi"/>
          <w:sz w:val="22"/>
          <w:szCs w:val="22"/>
        </w:rPr>
        <w:t>zwan</w:t>
      </w:r>
      <w:r>
        <w:rPr>
          <w:rFonts w:asciiTheme="majorHAnsi" w:hAnsiTheme="majorHAnsi" w:cstheme="majorHAnsi"/>
          <w:sz w:val="22"/>
          <w:szCs w:val="22"/>
        </w:rPr>
        <w:t>ą</w:t>
      </w:r>
      <w:r w:rsidRPr="004A0214">
        <w:rPr>
          <w:rFonts w:asciiTheme="majorHAnsi" w:hAnsiTheme="majorHAnsi" w:cstheme="majorHAnsi"/>
          <w:sz w:val="22"/>
          <w:szCs w:val="22"/>
        </w:rPr>
        <w:t xml:space="preserve"> dalej </w:t>
      </w:r>
      <w:r w:rsidRPr="004A0214">
        <w:rPr>
          <w:rFonts w:asciiTheme="majorHAnsi" w:hAnsiTheme="majorHAnsi" w:cstheme="majorHAnsi"/>
          <w:b/>
          <w:sz w:val="22"/>
          <w:szCs w:val="22"/>
        </w:rPr>
        <w:t>Wykonawcą,</w:t>
      </w:r>
    </w:p>
    <w:p w14:paraId="10432D3B" w14:textId="5B4FBC3C" w:rsidR="001B2AF0" w:rsidRPr="00A75590" w:rsidRDefault="006937EA" w:rsidP="00DD593E">
      <w:pPr>
        <w:spacing w:after="200" w:line="276" w:lineRule="auto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Zwanym dalej Wykonawcą,</w:t>
      </w:r>
    </w:p>
    <w:p w14:paraId="40E14033" w14:textId="77777777" w:rsidR="00FC7EF2" w:rsidRPr="00A75590" w:rsidRDefault="002827BF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7ADD1C7D" w14:textId="4656DA6D" w:rsidR="00FC7EF2" w:rsidRPr="00A75590" w:rsidRDefault="002827BF" w:rsidP="00CA16DB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1698A349" w14:textId="1CF8C695" w:rsidR="00D44475" w:rsidRPr="00D44475" w:rsidRDefault="002827BF" w:rsidP="00D44475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Niniejsza umowa zostaje zawarta na potrzeby realizacji przez Fundację Rozwoju Inicjatyw Ob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ywatelskich projektu pod nazwą 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>Specjalistyczne wsparcie dla rodzin z powiatu łukowskiego</w:t>
      </w:r>
      <w:r w:rsidR="00E16C7A" w:rsidRPr="00A75590">
        <w:rPr>
          <w:rStyle w:val="projecttitle-field-value"/>
          <w:rFonts w:ascii="Calibri" w:hAnsi="Calibri" w:cs="Calibri"/>
          <w:b/>
          <w:sz w:val="22"/>
          <w:szCs w:val="22"/>
        </w:rPr>
        <w:t xml:space="preserve"> </w:t>
      </w:r>
      <w:r w:rsidR="00055B9D" w:rsidRPr="00A75590">
        <w:rPr>
          <w:rFonts w:ascii="Calibri" w:hAnsi="Calibri" w:cs="Calibri"/>
          <w:b/>
          <w:sz w:val="22"/>
          <w:szCs w:val="22"/>
        </w:rPr>
        <w:t>nr</w:t>
      </w:r>
      <w:r w:rsidR="00DD6D5F">
        <w:rPr>
          <w:rFonts w:ascii="Calibri" w:hAnsi="Calibri" w:cs="Calibri"/>
          <w:b/>
          <w:sz w:val="22"/>
          <w:szCs w:val="22"/>
        </w:rPr>
        <w:t> </w:t>
      </w:r>
      <w:r w:rsidR="00055B9D" w:rsidRPr="00A75590">
        <w:rPr>
          <w:rFonts w:ascii="Calibri" w:hAnsi="Calibri" w:cs="Calibri"/>
          <w:b/>
          <w:sz w:val="22"/>
          <w:szCs w:val="22"/>
        </w:rPr>
        <w:t>FELU.08.08-IZ.00-003</w:t>
      </w:r>
      <w:r w:rsidR="00EE553E">
        <w:rPr>
          <w:rFonts w:ascii="Calibri" w:hAnsi="Calibri" w:cs="Calibri"/>
          <w:b/>
          <w:sz w:val="22"/>
          <w:szCs w:val="22"/>
        </w:rPr>
        <w:t>5</w:t>
      </w:r>
      <w:r w:rsidR="00055B9D" w:rsidRPr="00A75590">
        <w:rPr>
          <w:rFonts w:ascii="Calibri" w:hAnsi="Calibri" w:cs="Calibri"/>
          <w:b/>
          <w:sz w:val="22"/>
          <w:szCs w:val="22"/>
        </w:rPr>
        <w:t>/25</w:t>
      </w:r>
      <w:r w:rsidR="00055B9D" w:rsidRPr="00A75590">
        <w:rPr>
          <w:rFonts w:ascii="Calibri" w:hAnsi="Calibri" w:cs="Calibri"/>
          <w:sz w:val="22"/>
          <w:szCs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 współfinansowanego ze  środków Europejskiego Funduszu Społecznego Plus.</w:t>
      </w:r>
      <w:r w:rsidR="00D44475">
        <w:rPr>
          <w:rFonts w:ascii="Calibri" w:eastAsia="Calibri" w:hAnsi="Calibri" w:cs="Calibri"/>
          <w:sz w:val="22"/>
          <w:szCs w:val="22"/>
        </w:rPr>
        <w:t xml:space="preserve"> </w:t>
      </w:r>
      <w:r w:rsidR="00D44475" w:rsidRPr="00D44475">
        <w:rPr>
          <w:rFonts w:ascii="Calibri" w:eastAsia="Calibri" w:hAnsi="Calibri" w:cs="Calibri"/>
          <w:sz w:val="22"/>
          <w:szCs w:val="22"/>
        </w:rPr>
        <w:t>Umowa reguluje prawa i obowiązki stron w zakresie realizacji usługi zgodnie z</w:t>
      </w:r>
      <w:r w:rsidR="00D44475">
        <w:rPr>
          <w:rFonts w:ascii="Calibri" w:eastAsia="Calibri" w:hAnsi="Calibri" w:cs="Calibri"/>
          <w:sz w:val="22"/>
          <w:szCs w:val="22"/>
        </w:rPr>
        <w:t> </w:t>
      </w:r>
      <w:r w:rsidR="00D44475" w:rsidRPr="00D44475">
        <w:rPr>
          <w:rFonts w:ascii="Calibri" w:eastAsia="Calibri" w:hAnsi="Calibri" w:cs="Calibri"/>
          <w:sz w:val="22"/>
          <w:szCs w:val="22"/>
        </w:rPr>
        <w:t xml:space="preserve">opisem przedmiotu zamówienia, zawartym w zapytaniu ofertowym nr </w:t>
      </w:r>
      <w:r w:rsidR="00E16C7A">
        <w:rPr>
          <w:rFonts w:ascii="Calibri" w:eastAsia="Calibri" w:hAnsi="Calibri" w:cs="Calibri"/>
          <w:sz w:val="22"/>
          <w:szCs w:val="22"/>
        </w:rPr>
        <w:t>………………………</w:t>
      </w:r>
      <w:r w:rsidR="00D44475">
        <w:rPr>
          <w:rFonts w:ascii="Calibri" w:eastAsia="Calibri" w:hAnsi="Calibri" w:cs="Calibri"/>
          <w:sz w:val="22"/>
          <w:szCs w:val="22"/>
        </w:rPr>
        <w:t>.</w:t>
      </w:r>
    </w:p>
    <w:p w14:paraId="55BC4B95" w14:textId="79B7ADEF" w:rsidR="00D44475" w:rsidRPr="00D44475" w:rsidRDefault="00D44475" w:rsidP="00D444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</w:pPr>
    </w:p>
    <w:p w14:paraId="5C3D93E7" w14:textId="77777777" w:rsidR="00D44475" w:rsidRPr="00A75590" w:rsidRDefault="00D44475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</w:p>
    <w:p w14:paraId="4BB8E453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D1DAC3F" w14:textId="77777777" w:rsidR="00E16C7A" w:rsidRPr="00E16C7A" w:rsidRDefault="00E16C7A" w:rsidP="00E16C7A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Projekcie</w:t>
      </w:r>
      <w:r w:rsidRPr="00E16C7A">
        <w:rPr>
          <w:rFonts w:ascii="Calibri" w:eastAsia="Calibri" w:hAnsi="Calibri" w:cs="Calibri"/>
          <w:b/>
          <w:sz w:val="22"/>
          <w:szCs w:val="22"/>
        </w:rPr>
        <w:t xml:space="preserve"> – należy przez to rozumieć projekt pt. Specjalistyczne wsparcie dla rodzin z powiatu łukowskiego nr FELU.08.08-IZ.00-0035/24,</w:t>
      </w:r>
    </w:p>
    <w:p w14:paraId="2284D2EF" w14:textId="10FCD7D0" w:rsidR="00DA7B73" w:rsidRPr="00A75590" w:rsidRDefault="002E4494" w:rsidP="00CB13DD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i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75590">
        <w:rPr>
          <w:rFonts w:ascii="Calibri" w:eastAsia="Calibri" w:hAnsi="Calibri" w:cs="Calibri"/>
          <w:sz w:val="22"/>
          <w:szCs w:val="22"/>
        </w:rPr>
        <w:t>Województwo Lubelskie będące Instytucją Zarządzającą dla Programu Fundusze Europejskie dla Lubelskiego 2021-2027, z siedzibą przy ul. Artura Grottgera 4, 20-029</w:t>
      </w:r>
    </w:p>
    <w:p w14:paraId="5761CC81" w14:textId="3886B2C4" w:rsidR="00FC7EF2" w:rsidRPr="00A75590" w:rsidRDefault="002827BF" w:rsidP="00CB13DD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należy przez to rozumieć Fundację Rozwoju Inicjatyw Obywatelskich</w:t>
      </w:r>
    </w:p>
    <w:p w14:paraId="12D5F240" w14:textId="77777777" w:rsidR="001B2AF0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75590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ze wsparcia przewidzianego w Projekcie.</w:t>
      </w:r>
    </w:p>
    <w:p w14:paraId="1C76F903" w14:textId="4DD36832" w:rsidR="00E16C7A" w:rsidRPr="00E16C7A" w:rsidRDefault="002E4494" w:rsidP="00EE553E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 xml:space="preserve">Partner projektu </w:t>
      </w:r>
      <w:r w:rsidR="00E16C7A">
        <w:rPr>
          <w:rFonts w:ascii="Calibri" w:hAnsi="Calibri" w:cs="Calibri"/>
          <w:b/>
          <w:sz w:val="22"/>
          <w:szCs w:val="22"/>
        </w:rPr>
        <w:t>-</w:t>
      </w:r>
      <w:r w:rsidR="00E16C7A" w:rsidRPr="00E16C7A">
        <w:rPr>
          <w:rFonts w:ascii="Calibri" w:eastAsia="Calibri" w:hAnsi="Calibri" w:cs="Calibri"/>
          <w:sz w:val="22"/>
          <w:szCs w:val="22"/>
        </w:rPr>
        <w:t xml:space="preserve"> Gmina Adamów/ Gminny Ośrodek Pomocy Społecznej w Adamowie; Gmina Serokomla/ Gminny Ośrodek Pomocy Społecznej w Serokomli; Gmina Stanin/ Gminny Ośrodek Pomocy Społecznej w Staninie; Gmina Trzebieszów/ Gminny Ośrodek Pomocy Społecznej w</w:t>
      </w:r>
      <w:r w:rsidR="00DD6D5F">
        <w:rPr>
          <w:rFonts w:ascii="Calibri" w:eastAsia="Calibri" w:hAnsi="Calibri" w:cs="Calibri"/>
          <w:sz w:val="22"/>
          <w:szCs w:val="22"/>
        </w:rPr>
        <w:t> </w:t>
      </w:r>
      <w:r w:rsidR="00E16C7A" w:rsidRPr="00E16C7A">
        <w:rPr>
          <w:rFonts w:ascii="Calibri" w:eastAsia="Calibri" w:hAnsi="Calibri" w:cs="Calibri"/>
          <w:sz w:val="22"/>
          <w:szCs w:val="22"/>
        </w:rPr>
        <w:t>Trzebieszowie; Gmina Wojcieszków/ Centrum Usług Społecznych w Wojcieszkowie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6570822B" w14:textId="77777777" w:rsidR="00B55192" w:rsidRPr="00A75590" w:rsidRDefault="00B55192" w:rsidP="00E16C7A">
      <w:pPr>
        <w:rPr>
          <w:rFonts w:ascii="Calibri" w:eastAsia="Calibri" w:hAnsi="Calibri" w:cs="Calibri"/>
          <w:b/>
          <w:sz w:val="22"/>
          <w:szCs w:val="22"/>
        </w:rPr>
      </w:pP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3C43FE99" w14:textId="3AB7E893" w:rsidR="00CB13DD" w:rsidRPr="00CB13DD" w:rsidRDefault="00CB13DD" w:rsidP="00CB13DD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CB13DD">
        <w:rPr>
          <w:rFonts w:ascii="Calibri" w:hAnsi="Calibri" w:cs="Calibri"/>
          <w:sz w:val="22"/>
          <w:szCs w:val="22"/>
        </w:rPr>
        <w:t xml:space="preserve">Przedmiotem </w:t>
      </w:r>
      <w:r>
        <w:rPr>
          <w:rFonts w:ascii="Calibri" w:hAnsi="Calibri" w:cs="Calibri"/>
          <w:sz w:val="22"/>
          <w:szCs w:val="22"/>
        </w:rPr>
        <w:t>umowy</w:t>
      </w:r>
      <w:r w:rsidRPr="00CB13DD">
        <w:rPr>
          <w:rFonts w:ascii="Calibri" w:hAnsi="Calibri" w:cs="Calibri"/>
          <w:sz w:val="22"/>
          <w:szCs w:val="22"/>
        </w:rPr>
        <w:t xml:space="preserve"> jest </w:t>
      </w:r>
      <w:r w:rsidRPr="00CB13DD">
        <w:rPr>
          <w:rStyle w:val="Pogrubienie"/>
          <w:rFonts w:ascii="Calibri" w:hAnsi="Calibri" w:cs="Calibri"/>
          <w:sz w:val="22"/>
          <w:szCs w:val="22"/>
        </w:rPr>
        <w:t>kompleksowa realizacja cyklu usług szkoleniowo-warsztatowych</w:t>
      </w:r>
      <w:r w:rsidRPr="00CB13DD">
        <w:rPr>
          <w:rFonts w:ascii="Calibri" w:hAnsi="Calibri" w:cs="Calibri"/>
          <w:sz w:val="22"/>
          <w:szCs w:val="22"/>
        </w:rPr>
        <w:t xml:space="preserve"> obejmujących przeprowadzenie zajęć przez specjalistów, zapewnienie wyżywienia uczestnikom (obiad oraz przerwa kawowa) oraz dostarczenie materiałów szkoleniowych. </w:t>
      </w:r>
      <w:r>
        <w:rPr>
          <w:rFonts w:ascii="Calibri" w:hAnsi="Calibri" w:cs="Calibri"/>
          <w:sz w:val="22"/>
          <w:szCs w:val="22"/>
        </w:rPr>
        <w:t xml:space="preserve">Usługa </w:t>
      </w:r>
      <w:r w:rsidRPr="00CB13DD">
        <w:rPr>
          <w:rFonts w:ascii="Calibri" w:hAnsi="Calibri" w:cs="Calibri"/>
          <w:sz w:val="22"/>
          <w:szCs w:val="22"/>
        </w:rPr>
        <w:t xml:space="preserve"> stanowi </w:t>
      </w:r>
      <w:r w:rsidRPr="00CB13DD">
        <w:rPr>
          <w:rStyle w:val="Pogrubienie"/>
          <w:rFonts w:ascii="Calibri" w:hAnsi="Calibri" w:cs="Calibri"/>
          <w:b w:val="0"/>
          <w:sz w:val="22"/>
          <w:szCs w:val="22"/>
        </w:rPr>
        <w:t xml:space="preserve">jeden przedmiot </w:t>
      </w:r>
      <w:r>
        <w:rPr>
          <w:rStyle w:val="Pogrubienie"/>
          <w:rFonts w:ascii="Calibri" w:hAnsi="Calibri" w:cs="Calibri"/>
          <w:b w:val="0"/>
          <w:sz w:val="22"/>
          <w:szCs w:val="22"/>
        </w:rPr>
        <w:t>umowy</w:t>
      </w:r>
      <w:r w:rsidRPr="00CB13DD">
        <w:rPr>
          <w:rFonts w:ascii="Calibri" w:hAnsi="Calibri" w:cs="Calibri"/>
          <w:sz w:val="22"/>
          <w:szCs w:val="22"/>
        </w:rPr>
        <w:t xml:space="preserve"> obejmujący zakres A–</w:t>
      </w:r>
      <w:r w:rsidR="00E16C7A">
        <w:rPr>
          <w:rFonts w:ascii="Calibri" w:hAnsi="Calibri" w:cs="Calibri"/>
          <w:sz w:val="22"/>
          <w:szCs w:val="22"/>
        </w:rPr>
        <w:t>C</w:t>
      </w:r>
      <w:r w:rsidRPr="00CB13DD">
        <w:rPr>
          <w:rFonts w:ascii="Calibri" w:hAnsi="Calibri" w:cs="Calibri"/>
          <w:sz w:val="22"/>
          <w:szCs w:val="22"/>
        </w:rPr>
        <w:t>:</w:t>
      </w:r>
    </w:p>
    <w:p w14:paraId="6991E73E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A. Trening z zakresu umiejętności opiekuńczo-wychowawczych:</w:t>
      </w:r>
    </w:p>
    <w:p w14:paraId="1D611FC6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treningu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480 godzin dydaktycznych</w:t>
      </w:r>
      <w:r w:rsidRPr="00E16C7A">
        <w:rPr>
          <w:rFonts w:ascii="Calibri" w:hAnsi="Calibri" w:cs="Calibri"/>
          <w:sz w:val="22"/>
          <w:szCs w:val="22"/>
        </w:rPr>
        <w:t>, 20 grup średnio po 10 osób, realizowanych przez 4 dni po 6 godzin dydaktycznych każda,</w:t>
      </w:r>
    </w:p>
    <w:p w14:paraId="320CB823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800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2D00DBF3" w14:textId="77777777" w:rsidR="00E16C7A" w:rsidRPr="00E16C7A" w:rsidRDefault="00E16C7A" w:rsidP="00E16C7A">
      <w:pPr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lastRenderedPageBreak/>
        <w:t xml:space="preserve">zapewnienie materiałów szkoleniowych w tym </w:t>
      </w:r>
      <w:r w:rsidRPr="00E16C7A">
        <w:rPr>
          <w:rStyle w:val="font-weight-medium"/>
          <w:rFonts w:ascii="Calibri" w:hAnsi="Calibri" w:cs="Calibri"/>
          <w:sz w:val="22"/>
          <w:szCs w:val="22"/>
        </w:rPr>
        <w:t xml:space="preserve">skrypt, notes, teczka, długopis </w:t>
      </w:r>
      <w:r w:rsidRPr="00E16C7A">
        <w:rPr>
          <w:rFonts w:ascii="Calibri" w:hAnsi="Calibri" w:cs="Calibri"/>
          <w:sz w:val="22"/>
          <w:szCs w:val="22"/>
        </w:rPr>
        <w:t xml:space="preserve"> – </w:t>
      </w:r>
      <w:r w:rsidRPr="00E16C7A">
        <w:rPr>
          <w:rFonts w:ascii="Calibri" w:hAnsi="Calibri" w:cs="Calibri"/>
          <w:b/>
          <w:sz w:val="22"/>
          <w:szCs w:val="22"/>
        </w:rPr>
        <w:t>200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1502CCD3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Minimalny zakres merytoryczny obejmuje w szczególności:</w:t>
      </w:r>
    </w:p>
    <w:p w14:paraId="2778826F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podstawy prawidłowego rozwoju dziecka i potrzeb rozwojowych na różnych etapach życia,</w:t>
      </w:r>
    </w:p>
    <w:p w14:paraId="5530B69D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role i odpowiedzialność opiekunów w procesie wychowawczym,</w:t>
      </w:r>
    </w:p>
    <w:p w14:paraId="48DA7A27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metody budowania pozytywnych relacji opiekun–dziecko,</w:t>
      </w:r>
    </w:p>
    <w:p w14:paraId="008D1133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komunikację opartą na szacunku i zrozumieniu potrzeb dziecka,</w:t>
      </w:r>
    </w:p>
    <w:p w14:paraId="3ED97BA3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sposoby reagowania na zachowania trudne i niepożądane,</w:t>
      </w:r>
    </w:p>
    <w:p w14:paraId="3868F934" w14:textId="77777777" w:rsidR="00E16C7A" w:rsidRPr="00E16C7A" w:rsidRDefault="00E16C7A" w:rsidP="00E16C7A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wzmacnianie kompetencji wychowawczych oraz postaw sprzyjających bezpieczeństwu i dobrostanowi dziecka.</w:t>
      </w:r>
    </w:p>
    <w:p w14:paraId="2E2D0ECB" w14:textId="77777777" w:rsidR="00E16C7A" w:rsidRPr="00E16C7A" w:rsidRDefault="00E16C7A" w:rsidP="00E16C7A">
      <w:pPr>
        <w:ind w:left="709" w:hanging="284"/>
        <w:rPr>
          <w:rFonts w:ascii="Calibri" w:hAnsi="Calibri" w:cs="Calibri"/>
          <w:sz w:val="22"/>
          <w:szCs w:val="22"/>
        </w:rPr>
      </w:pPr>
    </w:p>
    <w:p w14:paraId="119D3F7D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B. Warsztat kompetencji społecznych dla dzieci i młodzieży:</w:t>
      </w:r>
    </w:p>
    <w:p w14:paraId="58996BA9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warsztatów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480 godzin dydaktycznych</w:t>
      </w:r>
      <w:r w:rsidRPr="00E16C7A">
        <w:rPr>
          <w:rFonts w:ascii="Calibri" w:hAnsi="Calibri" w:cs="Calibri"/>
          <w:sz w:val="22"/>
          <w:szCs w:val="22"/>
        </w:rPr>
        <w:t>, 20 grup po 10 osób, realizowanych przez 4 dni po 6 godzin dydaktycznych każda,</w:t>
      </w:r>
    </w:p>
    <w:p w14:paraId="10C416A7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800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4DA5B97E" w14:textId="77777777" w:rsidR="00E16C7A" w:rsidRPr="00E16C7A" w:rsidRDefault="00E16C7A" w:rsidP="00E16C7A">
      <w:pPr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materiałów szkoleniowych w tym </w:t>
      </w:r>
      <w:r w:rsidRPr="00E16C7A">
        <w:rPr>
          <w:rStyle w:val="font-weight-medium"/>
          <w:rFonts w:ascii="Calibri" w:hAnsi="Calibri" w:cs="Calibri"/>
          <w:sz w:val="22"/>
          <w:szCs w:val="22"/>
        </w:rPr>
        <w:t xml:space="preserve">skrypt, notes, teczka, długopis </w:t>
      </w:r>
      <w:r w:rsidRPr="00E16C7A">
        <w:rPr>
          <w:rFonts w:ascii="Calibri" w:hAnsi="Calibri" w:cs="Calibri"/>
          <w:sz w:val="22"/>
          <w:szCs w:val="22"/>
        </w:rPr>
        <w:t xml:space="preserve">  </w:t>
      </w:r>
      <w:r w:rsidRPr="00E16C7A">
        <w:rPr>
          <w:rFonts w:ascii="Calibri" w:hAnsi="Calibri" w:cs="Calibri"/>
          <w:b/>
          <w:sz w:val="22"/>
          <w:szCs w:val="22"/>
        </w:rPr>
        <w:t>– 200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69C9F2C8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Minimalny zakres merytoryczny obejmuje w szczególności:</w:t>
      </w:r>
    </w:p>
    <w:p w14:paraId="0373E4F6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rozwijanie umiejętności komunikacji interpersonalnej,</w:t>
      </w:r>
    </w:p>
    <w:p w14:paraId="10235FFA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budowanie relacji rówieśniczych i współpracy w grupie,</w:t>
      </w:r>
    </w:p>
    <w:p w14:paraId="3825AC8C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rozpoznawanie i wyrażanie emocji w sposób społecznie akceptowany,</w:t>
      </w:r>
    </w:p>
    <w:p w14:paraId="18594F94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kształtowanie postaw asertywnych i empatycznych,</w:t>
      </w:r>
    </w:p>
    <w:p w14:paraId="354E96A4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radzenie sobie z sytuacjami konfliktowymi,</w:t>
      </w:r>
    </w:p>
    <w:p w14:paraId="22F5DC0F" w14:textId="77777777" w:rsidR="00E16C7A" w:rsidRPr="00E16C7A" w:rsidRDefault="00E16C7A" w:rsidP="00E16C7A">
      <w:pPr>
        <w:pStyle w:val="NormalnyWeb"/>
        <w:numPr>
          <w:ilvl w:val="0"/>
          <w:numId w:val="36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wzmacnianie poczucia własnej wartości i odpowiedzialności społecznej.</w:t>
      </w:r>
    </w:p>
    <w:p w14:paraId="4D07F40E" w14:textId="77777777" w:rsidR="00E16C7A" w:rsidRPr="00E16C7A" w:rsidRDefault="00E16C7A" w:rsidP="00E16C7A">
      <w:pPr>
        <w:pStyle w:val="NormalnyWeb"/>
        <w:spacing w:before="0" w:beforeAutospacing="0" w:after="0" w:afterAutospacing="0"/>
        <w:ind w:left="709"/>
        <w:rPr>
          <w:rFonts w:ascii="Calibri" w:hAnsi="Calibri" w:cs="Calibri"/>
          <w:sz w:val="22"/>
          <w:szCs w:val="22"/>
        </w:rPr>
      </w:pPr>
    </w:p>
    <w:p w14:paraId="452A974D" w14:textId="77777777" w:rsidR="00E16C7A" w:rsidRPr="00E16C7A" w:rsidRDefault="00E16C7A" w:rsidP="00E16C7A">
      <w:pPr>
        <w:ind w:left="709" w:hanging="284"/>
        <w:rPr>
          <w:rFonts w:ascii="Calibri" w:hAnsi="Calibri" w:cs="Calibri"/>
          <w:b/>
          <w:sz w:val="22"/>
          <w:szCs w:val="22"/>
        </w:rPr>
      </w:pPr>
      <w:r w:rsidRPr="00E16C7A">
        <w:rPr>
          <w:rFonts w:ascii="Calibri" w:hAnsi="Calibri" w:cs="Calibri"/>
          <w:b/>
          <w:sz w:val="22"/>
          <w:szCs w:val="22"/>
        </w:rPr>
        <w:t>C. Warsztat „Więzi rodzinne” dla całych rodzin:</w:t>
      </w:r>
    </w:p>
    <w:p w14:paraId="0DFB3320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przeprowadzenie warsztatów przez specjalistę w wymiarze </w:t>
      </w:r>
      <w:r w:rsidRPr="00E16C7A">
        <w:rPr>
          <w:rFonts w:ascii="Calibri" w:hAnsi="Calibri" w:cs="Calibri"/>
          <w:b/>
          <w:sz w:val="22"/>
          <w:szCs w:val="22"/>
        </w:rPr>
        <w:t>120 godzin dydaktycznych</w:t>
      </w:r>
      <w:r w:rsidRPr="00E16C7A">
        <w:rPr>
          <w:rFonts w:ascii="Calibri" w:hAnsi="Calibri" w:cs="Calibri"/>
          <w:sz w:val="22"/>
          <w:szCs w:val="22"/>
        </w:rPr>
        <w:t>, 5 grup po 10 osób, realizowanych przez 4 dni po 6 godzin dydaktycznych każda,</w:t>
      </w:r>
    </w:p>
    <w:p w14:paraId="78E51768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obiadu oraz przerwy kawowej dla uczestników w liczbie </w:t>
      </w:r>
      <w:r w:rsidRPr="00E16C7A">
        <w:rPr>
          <w:rFonts w:ascii="Calibri" w:hAnsi="Calibri" w:cs="Calibri"/>
          <w:b/>
          <w:sz w:val="22"/>
          <w:szCs w:val="22"/>
        </w:rPr>
        <w:t>200 osobo/dni</w:t>
      </w:r>
      <w:r w:rsidRPr="00E16C7A">
        <w:rPr>
          <w:rFonts w:ascii="Calibri" w:hAnsi="Calibri" w:cs="Calibri"/>
          <w:sz w:val="22"/>
          <w:szCs w:val="22"/>
        </w:rPr>
        <w:t>,</w:t>
      </w:r>
    </w:p>
    <w:p w14:paraId="07BFE73F" w14:textId="77777777" w:rsidR="00E16C7A" w:rsidRPr="00E16C7A" w:rsidRDefault="00E16C7A" w:rsidP="00E16C7A">
      <w:pPr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59" w:lineRule="auto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zapewnienie materiałów szkoleniowych – </w:t>
      </w:r>
      <w:r w:rsidRPr="00E16C7A">
        <w:rPr>
          <w:rFonts w:ascii="Calibri" w:hAnsi="Calibri" w:cs="Calibri"/>
          <w:b/>
          <w:sz w:val="22"/>
          <w:szCs w:val="22"/>
        </w:rPr>
        <w:t>50 zestawów</w:t>
      </w:r>
      <w:r w:rsidRPr="00E16C7A">
        <w:rPr>
          <w:rFonts w:ascii="Calibri" w:hAnsi="Calibri" w:cs="Calibri"/>
          <w:sz w:val="22"/>
          <w:szCs w:val="22"/>
        </w:rPr>
        <w:t>.</w:t>
      </w:r>
    </w:p>
    <w:p w14:paraId="6817161B" w14:textId="77777777" w:rsidR="00E16C7A" w:rsidRPr="00E16C7A" w:rsidRDefault="00E16C7A" w:rsidP="00E16C7A">
      <w:pPr>
        <w:ind w:left="425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Warsztat skierowany jest do całych rodzin, w szczególności do rodziców/opiekunów uczestniczących wspólnie z dziećmi i ma na celu wzmacnianie relacji rodzinnych oraz poprawę funkcjonowania rodziny poprzez wspólne działania edukacyjne i warsztatowe.  </w:t>
      </w:r>
    </w:p>
    <w:p w14:paraId="58B7E8D1" w14:textId="77777777" w:rsidR="00E16C7A" w:rsidRPr="00E16C7A" w:rsidRDefault="00E16C7A" w:rsidP="00E16C7A">
      <w:pPr>
        <w:ind w:left="425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Minimalny zakres merytoryczny obejmuje w szczególności:  </w:t>
      </w:r>
    </w:p>
    <w:p w14:paraId="226B800E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znaczenie więzi rodzinnych i wspólnie spędzanego czasu dla prawidłowego rozwoju dzieci oraz dobrostanu rodziny,  </w:t>
      </w:r>
    </w:p>
    <w:p w14:paraId="111C62AB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komunikację w rodzinie z uwzględnieniem perspektywy dorosłych i dzieci,  </w:t>
      </w:r>
    </w:p>
    <w:p w14:paraId="0901FBD6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role poszczególnych członków rodziny oraz wzajemne potrzeby i oczekiwania,  </w:t>
      </w:r>
    </w:p>
    <w:p w14:paraId="2C26FFAF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budowanie współpracy i odpowiedzialności w rodzinie,  </w:t>
      </w:r>
    </w:p>
    <w:p w14:paraId="6F2BA63A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sposoby konstruktywnego rozwiązywania konfliktów z udziałem dzieci i dorosłych,  </w:t>
      </w:r>
    </w:p>
    <w:p w14:paraId="7894EE1C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wzmacnianie wzajemnego zaufania, </w:t>
      </w:r>
    </w:p>
    <w:p w14:paraId="047FAFDF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 xml:space="preserve">poczucia bezpieczeństwa i szacunku,  </w:t>
      </w:r>
    </w:p>
    <w:p w14:paraId="318AAFB1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kształtowanie postaw sprzyjających empatii, z</w:t>
      </w:r>
    </w:p>
    <w:p w14:paraId="3082DD30" w14:textId="77777777" w:rsidR="00E16C7A" w:rsidRPr="00E16C7A" w:rsidRDefault="00E16C7A" w:rsidP="00E16C7A">
      <w:pPr>
        <w:pStyle w:val="NormalnyWeb"/>
        <w:numPr>
          <w:ilvl w:val="0"/>
          <w:numId w:val="37"/>
        </w:numPr>
        <w:spacing w:before="0" w:beforeAutospacing="0" w:after="0" w:afterAutospacing="0"/>
        <w:ind w:left="709" w:hanging="284"/>
        <w:rPr>
          <w:rFonts w:ascii="Calibri" w:hAnsi="Calibri" w:cs="Calibri"/>
          <w:sz w:val="22"/>
          <w:szCs w:val="22"/>
        </w:rPr>
      </w:pPr>
      <w:r w:rsidRPr="00E16C7A">
        <w:rPr>
          <w:rFonts w:ascii="Calibri" w:hAnsi="Calibri" w:cs="Calibri"/>
          <w:sz w:val="22"/>
          <w:szCs w:val="22"/>
        </w:rPr>
        <w:t>rozumieniu i wsparciu w relacjach rodzinnych.</w:t>
      </w:r>
    </w:p>
    <w:p w14:paraId="3BE539D1" w14:textId="77777777" w:rsidR="00CB13DD" w:rsidRPr="00CB13DD" w:rsidRDefault="00CB13DD" w:rsidP="00CB13DD">
      <w:pPr>
        <w:ind w:left="709" w:hanging="284"/>
        <w:rPr>
          <w:rFonts w:ascii="Calibri" w:hAnsi="Calibri" w:cs="Calibri"/>
          <w:sz w:val="22"/>
          <w:szCs w:val="22"/>
        </w:rPr>
      </w:pPr>
    </w:p>
    <w:p w14:paraId="1D8D0295" w14:textId="32064E9F" w:rsidR="00CB13DD" w:rsidRDefault="00CB13DD" w:rsidP="00CB13DD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bookmarkStart w:id="0" w:name="_Hlk536395586"/>
      <w:r w:rsidRPr="00CB13DD">
        <w:rPr>
          <w:rFonts w:ascii="Calibri" w:hAnsi="Calibri" w:cs="Calibri"/>
          <w:sz w:val="22"/>
          <w:szCs w:val="22"/>
        </w:rPr>
        <w:t>Za godzinę pracy specjalisty przyjmuje się godzinę dydaktyczną tj. 45 minut, zajęcia mogą odbywać się w dni robocze oraz ewentualnie w sobotę, w zależności od potrzeb uczestnika projektu</w:t>
      </w:r>
      <w:bookmarkEnd w:id="0"/>
      <w:r w:rsidRPr="00CB13DD">
        <w:rPr>
          <w:rFonts w:ascii="Calibri" w:hAnsi="Calibri" w:cs="Calibri"/>
          <w:sz w:val="22"/>
          <w:szCs w:val="22"/>
        </w:rPr>
        <w:t xml:space="preserve">. Zamawiający płaci za faktycznie wykonaną godzinę szkolenia. </w:t>
      </w:r>
    </w:p>
    <w:p w14:paraId="4B2B8AD6" w14:textId="77777777" w:rsidR="00EA617B" w:rsidRDefault="00EA617B" w:rsidP="00EA617B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24C2">
        <w:rPr>
          <w:rFonts w:ascii="Calibri" w:hAnsi="Calibri" w:cs="Calibri"/>
          <w:sz w:val="22"/>
          <w:szCs w:val="22"/>
        </w:rPr>
        <w:lastRenderedPageBreak/>
        <w:t>Szczegółowy program szkoleń musi uwzględniać włączanie tematyki równościowej do szkoleń w</w:t>
      </w:r>
      <w:r w:rsidRPr="00003E7B">
        <w:rPr>
          <w:rFonts w:ascii="Calibri" w:hAnsi="Calibri" w:cs="Calibri"/>
          <w:sz w:val="22"/>
          <w:szCs w:val="22"/>
        </w:rPr>
        <w:t> </w:t>
      </w:r>
      <w:r w:rsidRPr="008C24C2">
        <w:rPr>
          <w:rFonts w:ascii="Calibri" w:hAnsi="Calibri" w:cs="Calibri"/>
          <w:sz w:val="22"/>
          <w:szCs w:val="22"/>
        </w:rPr>
        <w:t>tym zasadę równości kobiet i mężczyzn w życiu.</w:t>
      </w:r>
    </w:p>
    <w:p w14:paraId="3702F07F" w14:textId="78E5D779" w:rsidR="00EA617B" w:rsidRPr="00EA617B" w:rsidRDefault="00EA617B" w:rsidP="00EA617B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A617B">
        <w:rPr>
          <w:rFonts w:ascii="Calibri" w:hAnsi="Calibri" w:cs="Calibri"/>
          <w:sz w:val="22"/>
          <w:szCs w:val="22"/>
        </w:rPr>
        <w:t>Wy</w:t>
      </w:r>
      <w:bookmarkStart w:id="1" w:name="_GoBack"/>
      <w:bookmarkEnd w:id="1"/>
      <w:r w:rsidRPr="00EA617B">
        <w:rPr>
          <w:rFonts w:ascii="Calibri" w:hAnsi="Calibri" w:cs="Calibri"/>
          <w:sz w:val="22"/>
          <w:szCs w:val="22"/>
        </w:rPr>
        <w:t>konawca zobowiązuje się do zapewnienia uczestnikom warsztatów wyżywienia obejmującego obiad dwudaniowy oraz przerwę kawową.</w:t>
      </w:r>
      <w:r w:rsidRPr="00EA617B">
        <w:rPr>
          <w:rFonts w:ascii="Calibri" w:hAnsi="Calibri" w:cs="Calibri"/>
          <w:sz w:val="22"/>
          <w:szCs w:val="22"/>
        </w:rPr>
        <w:t xml:space="preserve"> </w:t>
      </w:r>
      <w:r w:rsidRPr="00EA617B">
        <w:rPr>
          <w:rFonts w:ascii="Calibri" w:hAnsi="Calibri" w:cs="Calibri"/>
          <w:sz w:val="22"/>
          <w:szCs w:val="22"/>
        </w:rPr>
        <w:t>Obiad powinien obejmować w szczególności: zupę, danie główne (mięsne, rybne lub jarskie), dodatek skrobiowy (np. ziemniaki, kasza, ryż lub makaron), surówkę lub warzywa oraz napój.</w:t>
      </w:r>
      <w:r w:rsidRPr="00EA617B">
        <w:rPr>
          <w:rFonts w:ascii="Calibri" w:hAnsi="Calibri" w:cs="Calibri"/>
          <w:sz w:val="22"/>
          <w:szCs w:val="22"/>
        </w:rPr>
        <w:t xml:space="preserve"> </w:t>
      </w:r>
      <w:r w:rsidRPr="00EA617B">
        <w:rPr>
          <w:rFonts w:ascii="Calibri" w:hAnsi="Calibri" w:cs="Calibri"/>
          <w:sz w:val="22"/>
          <w:szCs w:val="22"/>
        </w:rPr>
        <w:t>Wykonawca zobowiązany jest do zapewnienia posiłków pełnowartościowych, ciepłych oraz przygotowanych w sposób estetyczny i adekwatny do charakteru szkolenia.</w:t>
      </w:r>
      <w:r w:rsidRPr="00EA617B">
        <w:rPr>
          <w:rFonts w:ascii="Calibri" w:hAnsi="Calibri" w:cs="Calibri"/>
          <w:sz w:val="22"/>
          <w:szCs w:val="22"/>
        </w:rPr>
        <w:t xml:space="preserve"> </w:t>
      </w:r>
      <w:r w:rsidRPr="00EA617B">
        <w:rPr>
          <w:rFonts w:ascii="Calibri" w:hAnsi="Calibri" w:cs="Calibri"/>
          <w:sz w:val="22"/>
          <w:szCs w:val="22"/>
        </w:rPr>
        <w:t>W przypadku zgłoszenia przez uczestników szczególnych potrzeb żywieniowych, w tym diet wegetariańskich, Wykonawca zobowiązany jest do zapewnienia odpowiednich alternatyw.</w:t>
      </w:r>
      <w:r w:rsidRPr="00EA617B">
        <w:rPr>
          <w:rFonts w:ascii="Calibri" w:hAnsi="Calibri" w:cs="Calibri"/>
          <w:sz w:val="22"/>
          <w:szCs w:val="22"/>
        </w:rPr>
        <w:t xml:space="preserve"> </w:t>
      </w:r>
      <w:r w:rsidRPr="00EA617B">
        <w:rPr>
          <w:rFonts w:ascii="Calibri" w:hAnsi="Calibri" w:cs="Calibri"/>
          <w:sz w:val="22"/>
          <w:szCs w:val="22"/>
        </w:rPr>
        <w:t xml:space="preserve">Przerwa kawowa powinna obejmować co najmniej: kawę, herbatę, wodę, soki, dodatki (cukier, cytryna, mleko) oraz drobny </w:t>
      </w:r>
      <w:proofErr w:type="spellStart"/>
      <w:r w:rsidRPr="00EA617B">
        <w:rPr>
          <w:rFonts w:ascii="Calibri" w:hAnsi="Calibri" w:cs="Calibri"/>
          <w:sz w:val="22"/>
          <w:szCs w:val="22"/>
        </w:rPr>
        <w:t>poczęstunek.Zakres</w:t>
      </w:r>
      <w:proofErr w:type="spellEnd"/>
      <w:r w:rsidRPr="00EA617B">
        <w:rPr>
          <w:rFonts w:ascii="Calibri" w:hAnsi="Calibri" w:cs="Calibri"/>
          <w:sz w:val="22"/>
          <w:szCs w:val="22"/>
        </w:rPr>
        <w:t xml:space="preserve"> cateringu powinien być dostosowany do czasu trwania zajęć oraz liczby uczestników i zapewniać odpowiedni komfort uczestników w trakcie realizacji warsztatów.</w:t>
      </w:r>
    </w:p>
    <w:p w14:paraId="653A2589" w14:textId="478E7263" w:rsidR="00DD6D5F" w:rsidRPr="00DD6D5F" w:rsidRDefault="00DD6D5F" w:rsidP="00DD6D5F">
      <w:pPr>
        <w:pStyle w:val="Akapitzlist"/>
        <w:numPr>
          <w:ilvl w:val="0"/>
          <w:numId w:val="34"/>
        </w:numPr>
        <w:tabs>
          <w:tab w:val="left" w:pos="0"/>
        </w:tabs>
        <w:autoSpaceDE w:val="0"/>
        <w:spacing w:after="160" w:line="252" w:lineRule="auto"/>
        <w:ind w:left="284"/>
        <w:jc w:val="both"/>
        <w:rPr>
          <w:rFonts w:ascii="Calibri" w:hAnsi="Calibri" w:cs="Calibri"/>
          <w:sz w:val="22"/>
          <w:szCs w:val="22"/>
        </w:rPr>
      </w:pPr>
      <w:bookmarkStart w:id="2" w:name="_Hlk225247195"/>
      <w:r w:rsidRPr="00DD6D5F">
        <w:rPr>
          <w:rFonts w:ascii="Calibri" w:hAnsi="Calibri" w:cs="Calibri"/>
          <w:sz w:val="22"/>
          <w:szCs w:val="22"/>
        </w:rPr>
        <w:t xml:space="preserve">Wykonawca zobowiązany jest do realizacji zamówienia z zachowaniem standardów ochrony małoletnich, zgodnie z ustawą z dnia 13 maja 2016 r. o przeciwdziałaniu zagrożeniom przestępczością na tle seksualnym i ochronie małoletnich. </w:t>
      </w:r>
      <w:bookmarkEnd w:id="2"/>
    </w:p>
    <w:p w14:paraId="2DCAAEFC" w14:textId="77777777" w:rsidR="00FC7EF2" w:rsidRPr="00A75590" w:rsidRDefault="00FC7EF2">
      <w:pPr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CB13DD" w:rsidRDefault="002827BF" w:rsidP="00CB13DD">
      <w:pPr>
        <w:ind w:left="142"/>
        <w:jc w:val="center"/>
        <w:rPr>
          <w:rFonts w:ascii="Calibri" w:eastAsia="Calibri" w:hAnsi="Calibri" w:cs="Calibri"/>
          <w:sz w:val="22"/>
          <w:szCs w:val="22"/>
        </w:rPr>
      </w:pPr>
      <w:r w:rsidRPr="00CB13DD">
        <w:rPr>
          <w:rFonts w:ascii="Calibri" w:eastAsia="Calibri" w:hAnsi="Calibri" w:cs="Calibri"/>
          <w:b/>
          <w:sz w:val="22"/>
          <w:szCs w:val="22"/>
        </w:rPr>
        <w:t>§ 3</w:t>
      </w:r>
    </w:p>
    <w:p w14:paraId="7F0A635E" w14:textId="77777777" w:rsidR="00DD6D5F" w:rsidRPr="00DD6D5F" w:rsidRDefault="00DD6D5F" w:rsidP="00DD6D5F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Termin realizacji zamówienia: od momentu podpisania umowy do 29.02.2028 r. </w:t>
      </w:r>
    </w:p>
    <w:p w14:paraId="4C9310CC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dokładny harmonogram zawierający dni oraz godziny uzależniony jest od preferencji Uczestników Projektu. Wskazane przez Zamawiającego uzgodnione terminy nie będą mogły zostać odrzucone przez Wykonawcę. </w:t>
      </w:r>
    </w:p>
    <w:p w14:paraId="40F8417E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>Zamawiający wymaga od Wykonawcy pozostawania w okresie realizacji przedmiotu zapytania ofertowego w dyspozycyjności Zamawiającego rozumiane jako:</w:t>
      </w:r>
    </w:p>
    <w:p w14:paraId="0EF56162" w14:textId="77777777" w:rsidR="00DD6D5F" w:rsidRPr="00DD6D5F" w:rsidRDefault="00DD6D5F" w:rsidP="00DD6D5F">
      <w:pPr>
        <w:pStyle w:val="Akapitzlist"/>
        <w:numPr>
          <w:ilvl w:val="0"/>
          <w:numId w:val="39"/>
        </w:numPr>
        <w:tabs>
          <w:tab w:val="left" w:pos="0"/>
        </w:tabs>
        <w:autoSpaceDE w:val="0"/>
        <w:spacing w:after="160" w:line="259" w:lineRule="auto"/>
        <w:ind w:left="113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realizacja przedmiotu zamówienia w miejscu i czasie ściśle określonym przez Zamawiającego, </w:t>
      </w:r>
    </w:p>
    <w:p w14:paraId="76A5A193" w14:textId="77777777" w:rsidR="00DD6D5F" w:rsidRPr="00DD6D5F" w:rsidRDefault="00DD6D5F" w:rsidP="00DD6D5F">
      <w:pPr>
        <w:pStyle w:val="Akapitzlist"/>
        <w:numPr>
          <w:ilvl w:val="0"/>
          <w:numId w:val="39"/>
        </w:numPr>
        <w:tabs>
          <w:tab w:val="left" w:pos="0"/>
        </w:tabs>
        <w:autoSpaceDE w:val="0"/>
        <w:spacing w:after="160" w:line="259" w:lineRule="auto"/>
        <w:ind w:left="1134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>w oparciu o przedstawiany na bieżąco przez Zamawiającego harmonogram, uaktualniany w odniesieniu do możliwości i potrzeb Uczestników/Uczestniczek projektu.</w:t>
      </w:r>
    </w:p>
    <w:p w14:paraId="4B346E5A" w14:textId="77777777" w:rsidR="00DD6D5F" w:rsidRPr="00DD6D5F" w:rsidRDefault="00DD6D5F" w:rsidP="00DD6D5F">
      <w:pPr>
        <w:pStyle w:val="Akapitzlist"/>
        <w:numPr>
          <w:ilvl w:val="0"/>
          <w:numId w:val="38"/>
        </w:numPr>
        <w:tabs>
          <w:tab w:val="left" w:pos="0"/>
        </w:tabs>
        <w:autoSpaceDE w:val="0"/>
        <w:spacing w:after="160" w:line="259" w:lineRule="auto"/>
        <w:ind w:left="993"/>
        <w:jc w:val="both"/>
        <w:rPr>
          <w:rFonts w:ascii="Calibri" w:hAnsi="Calibri" w:cs="Calibri"/>
          <w:sz w:val="22"/>
        </w:rPr>
      </w:pPr>
      <w:r w:rsidRPr="00DD6D5F">
        <w:rPr>
          <w:rFonts w:ascii="Calibri" w:hAnsi="Calibri" w:cs="Calibri"/>
          <w:sz w:val="22"/>
        </w:rPr>
        <w:t xml:space="preserve">Zamawiający zastrzega, iż termin wykonania zamówienia może ulec opóźnieniu o czym poinformuje Wykonawcę niezwłocznie po zaistnieniu sytuacji powodującej opóźnienie czasowe. </w:t>
      </w:r>
    </w:p>
    <w:p w14:paraId="091344E7" w14:textId="77777777" w:rsidR="002E7AA2" w:rsidRPr="00A75590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40221993" w:rsidR="00143D1F" w:rsidRPr="00A75590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Wykonawca w ramach prowadzenia </w:t>
      </w:r>
      <w:r w:rsidRPr="00A75590">
        <w:rPr>
          <w:rFonts w:ascii="Calibri" w:hAnsi="Calibri" w:cs="Calibri"/>
          <w:b/>
          <w:sz w:val="22"/>
          <w:szCs w:val="22"/>
        </w:rPr>
        <w:t xml:space="preserve">usługi </w:t>
      </w:r>
      <w:r w:rsidR="00CB13DD">
        <w:rPr>
          <w:rFonts w:ascii="Calibri" w:hAnsi="Calibri" w:cs="Calibri"/>
          <w:b/>
          <w:sz w:val="22"/>
          <w:szCs w:val="22"/>
        </w:rPr>
        <w:t>szkoleniowej</w:t>
      </w:r>
      <w:r w:rsidRPr="00A75590">
        <w:rPr>
          <w:rFonts w:ascii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>zobowiązuję się:</w:t>
      </w:r>
    </w:p>
    <w:p w14:paraId="0C05F062" w14:textId="75195DD1" w:rsidR="00C84F44" w:rsidRDefault="00782407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F20183">
        <w:rPr>
          <w:rFonts w:asciiTheme="majorHAnsi" w:eastAsia="Calibri" w:hAnsiTheme="majorHAnsi" w:cstheme="majorHAnsi"/>
          <w:sz w:val="22"/>
        </w:rPr>
        <w:t>prowadzenia zajęć zgodnie z zaakceptowanym przez Zamawiającego harmonogramem i</w:t>
      </w:r>
      <w:r w:rsidR="00DD6D5F">
        <w:rPr>
          <w:rFonts w:asciiTheme="majorHAnsi" w:eastAsia="Calibri" w:hAnsiTheme="majorHAnsi" w:cstheme="majorHAnsi"/>
          <w:sz w:val="22"/>
        </w:rPr>
        <w:t> </w:t>
      </w:r>
      <w:r w:rsidRPr="00F20183">
        <w:rPr>
          <w:rFonts w:asciiTheme="majorHAnsi" w:eastAsia="Calibri" w:hAnsiTheme="majorHAnsi" w:cstheme="majorHAnsi"/>
          <w:sz w:val="22"/>
        </w:rPr>
        <w:t xml:space="preserve">programem szkoleń. </w:t>
      </w:r>
    </w:p>
    <w:p w14:paraId="1A5CE8FF" w14:textId="3803FCCC" w:rsidR="00782407" w:rsidRDefault="00782407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F20183">
        <w:rPr>
          <w:rFonts w:asciiTheme="majorHAnsi" w:eastAsia="Calibri" w:hAnsiTheme="majorHAnsi" w:cstheme="majorHAnsi"/>
          <w:sz w:val="22"/>
        </w:rPr>
        <w:t>zobowiązany jest do prowadzenia dokumentacji szkoleniowej (np.: dzienniki zajęć, listy obecności, listy odbioru materiałów, miesięczne protokoły lub inne). Wzory dokumentów zostaną przekazane Wykonawcy przez Zamawiającego.</w:t>
      </w:r>
    </w:p>
    <w:p w14:paraId="1A914D7D" w14:textId="77777777" w:rsidR="00C84F44" w:rsidRPr="00A75590" w:rsidRDefault="00C84F44" w:rsidP="00C84F44">
      <w:pPr>
        <w:pStyle w:val="Bezodstpw"/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476C6BFF" w14:textId="4B8A8757" w:rsidR="00782407" w:rsidRPr="00A75590" w:rsidRDefault="00782407" w:rsidP="00782407">
      <w:pPr>
        <w:pStyle w:val="Bezodstpw"/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bieżącej współpracy z Zamawiającym oraz z Partnerami Projektu</w:t>
      </w:r>
      <w:r w:rsidR="00E16C7A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 xml:space="preserve">w zakresie dotyczącym realizacji </w:t>
      </w:r>
      <w:r>
        <w:rPr>
          <w:rFonts w:ascii="Calibri" w:hAnsi="Calibri" w:cs="Calibri"/>
          <w:sz w:val="22"/>
          <w:szCs w:val="22"/>
        </w:rPr>
        <w:t>usługi</w:t>
      </w:r>
      <w:r w:rsidRPr="00A75590">
        <w:rPr>
          <w:rFonts w:ascii="Calibri" w:hAnsi="Calibri" w:cs="Calibri"/>
          <w:sz w:val="22"/>
          <w:szCs w:val="22"/>
        </w:rPr>
        <w:t xml:space="preserve">. </w:t>
      </w:r>
    </w:p>
    <w:p w14:paraId="0E0ED12C" w14:textId="6D1ED8DC" w:rsidR="00F20183" w:rsidRPr="007D20A9" w:rsidRDefault="00F20183" w:rsidP="00F20183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D20A9">
        <w:rPr>
          <w:rFonts w:asciiTheme="majorHAnsi" w:eastAsia="Calibri" w:hAnsiTheme="majorHAnsi" w:cstheme="majorHAnsi"/>
          <w:sz w:val="22"/>
        </w:rPr>
        <w:t>przekazywania w formie telefonicznej lub e-mailowej informacji o każdym Uczestniku, który opuszcza zajęcia lub posiada innego rodzaju zaległości.</w:t>
      </w:r>
    </w:p>
    <w:p w14:paraId="4248D154" w14:textId="77777777" w:rsidR="00782407" w:rsidRDefault="00F20183" w:rsidP="00782407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D20A9">
        <w:rPr>
          <w:rFonts w:asciiTheme="majorHAnsi" w:eastAsia="Calibri" w:hAnsiTheme="majorHAnsi" w:cstheme="majorHAnsi"/>
          <w:sz w:val="22"/>
        </w:rPr>
        <w:lastRenderedPageBreak/>
        <w:t>niezwłocznego udostępniania do wglądu na żądanie Instytucji Zarządzającej oraz innym podmiotom uprawnionym do kontroli, wszelkich dokumentów związanych z realizowanym Projektem</w:t>
      </w:r>
    </w:p>
    <w:p w14:paraId="7C8573D3" w14:textId="096156C9" w:rsidR="00F20183" w:rsidRPr="00E16C7A" w:rsidRDefault="00F20183" w:rsidP="00E16C7A">
      <w:pPr>
        <w:numPr>
          <w:ilvl w:val="0"/>
          <w:numId w:val="8"/>
        </w:numPr>
        <w:jc w:val="both"/>
        <w:rPr>
          <w:rFonts w:asciiTheme="majorHAnsi" w:eastAsia="Calibri" w:hAnsiTheme="majorHAnsi" w:cstheme="majorHAnsi"/>
          <w:sz w:val="22"/>
        </w:rPr>
      </w:pPr>
      <w:r w:rsidRPr="00782407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10CE2955" w14:textId="77777777" w:rsidR="000D615C" w:rsidRPr="00A75590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A75590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08ED51E6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przygotować wzory dokumentacji związanej z realizacją zajęć (wzory list obecności, </w:t>
      </w:r>
      <w:r w:rsidR="00782407">
        <w:rPr>
          <w:rFonts w:ascii="Calibri" w:hAnsi="Calibri" w:cs="Calibri"/>
          <w:sz w:val="22"/>
          <w:szCs w:val="22"/>
        </w:rPr>
        <w:t>dzienników zajęć</w:t>
      </w:r>
      <w:r w:rsidRPr="00A75590">
        <w:rPr>
          <w:rFonts w:ascii="Calibri" w:hAnsi="Calibri" w:cs="Calibri"/>
          <w:sz w:val="22"/>
          <w:szCs w:val="22"/>
        </w:rPr>
        <w:t>),</w:t>
      </w:r>
    </w:p>
    <w:p w14:paraId="7F1D8911" w14:textId="5D520572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</w:t>
      </w:r>
      <w:r w:rsidR="00782407">
        <w:rPr>
          <w:rFonts w:ascii="Calibri" w:hAnsi="Calibri" w:cs="Calibri"/>
          <w:sz w:val="22"/>
          <w:szCs w:val="22"/>
        </w:rPr>
        <w:t>gi</w:t>
      </w:r>
      <w:r w:rsidRPr="00A75590">
        <w:rPr>
          <w:rFonts w:ascii="Calibri" w:hAnsi="Calibri" w:cs="Calibri"/>
          <w:sz w:val="22"/>
          <w:szCs w:val="22"/>
        </w:rPr>
        <w:t>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7B4FE129" w14:textId="77D57A80" w:rsidR="000E78CB" w:rsidRPr="00C84F44" w:rsidRDefault="00782407" w:rsidP="000E78CB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</w:rPr>
        <w:t>K</w:t>
      </w:r>
      <w:r w:rsidRPr="00936486">
        <w:rPr>
          <w:rFonts w:asciiTheme="majorHAnsi" w:eastAsia="Calibri" w:hAnsiTheme="majorHAnsi" w:cstheme="majorHAnsi"/>
          <w:sz w:val="22"/>
        </w:rPr>
        <w:t xml:space="preserve">wota całkowitego wynagrodzenia </w:t>
      </w:r>
      <w:r w:rsidRPr="00936486">
        <w:rPr>
          <w:rFonts w:asciiTheme="majorHAnsi" w:eastAsia="Calibri" w:hAnsiTheme="majorHAnsi" w:cstheme="majorHAnsi"/>
          <w:sz w:val="22"/>
          <w:szCs w:val="22"/>
        </w:rPr>
        <w:t xml:space="preserve">za prawidłowe wykonanie przedmiotu umowy </w:t>
      </w:r>
      <w:r w:rsidRPr="00936486">
        <w:rPr>
          <w:rFonts w:asciiTheme="majorHAnsi" w:eastAsia="Calibri" w:hAnsiTheme="majorHAnsi" w:cstheme="majorHAnsi"/>
          <w:sz w:val="22"/>
        </w:rPr>
        <w:t xml:space="preserve">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  <w:r w:rsidR="000E78CB" w:rsidRPr="00C84F4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C84F44">
        <w:rPr>
          <w:rFonts w:ascii="Calibri" w:eastAsia="Calibri" w:hAnsi="Calibri" w:cs="Calibri"/>
          <w:b/>
          <w:sz w:val="22"/>
          <w:szCs w:val="22"/>
        </w:rPr>
        <w:t xml:space="preserve">zł brutto (słownie: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…………….</w:t>
      </w:r>
      <w:r w:rsidR="002F251F">
        <w:rPr>
          <w:rFonts w:ascii="Calibri" w:eastAsia="Calibri" w:hAnsi="Calibri" w:cs="Calibri"/>
          <w:b/>
          <w:sz w:val="22"/>
          <w:szCs w:val="22"/>
        </w:rPr>
        <w:t xml:space="preserve"> złotych</w:t>
      </w:r>
      <w:r w:rsidRPr="00C84F44">
        <w:rPr>
          <w:rFonts w:ascii="Calibri" w:eastAsia="Calibri" w:hAnsi="Calibri" w:cs="Calibri"/>
          <w:b/>
          <w:sz w:val="22"/>
          <w:szCs w:val="22"/>
        </w:rPr>
        <w:t xml:space="preserve"> 00/100)</w:t>
      </w:r>
    </w:p>
    <w:p w14:paraId="040F3CE0" w14:textId="394817BB" w:rsidR="000E78CB" w:rsidRPr="00C84F44" w:rsidRDefault="000E78CB" w:rsidP="000E78CB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pkt1.A </w:t>
      </w:r>
      <w:r w:rsidRPr="00C84F44">
        <w:rPr>
          <w:rFonts w:ascii="Calibri" w:eastAsia="Calibri" w:hAnsi="Calibri" w:cs="Calibri"/>
          <w:b/>
          <w:sz w:val="22"/>
          <w:szCs w:val="22"/>
        </w:rPr>
        <w:t>Trening z zakresu umiejętności opiekuńczo-wychowawczych</w:t>
      </w:r>
      <w:r w:rsidRPr="00C84F44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00/100). </w:t>
      </w:r>
    </w:p>
    <w:p w14:paraId="0F082DD5" w14:textId="7CA1460A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04AC1087" w14:textId="4AB82632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="002F251F">
        <w:rPr>
          <w:rFonts w:ascii="Calibri" w:eastAsia="Calibri" w:hAnsi="Calibri" w:cs="Calibri"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="002F251F"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>
        <w:rPr>
          <w:rFonts w:ascii="Calibri" w:eastAsia="Calibri" w:hAnsi="Calibri" w:cs="Calibri"/>
          <w:sz w:val="22"/>
          <w:szCs w:val="22"/>
        </w:rPr>
        <w:t xml:space="preserve"> osobodzień)</w:t>
      </w:r>
    </w:p>
    <w:p w14:paraId="3EEEA8CF" w14:textId="5FF480B0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……..</w:t>
      </w:r>
      <w:r w:rsidRPr="001277EE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2D6ED42E" w14:textId="3959EA4E" w:rsidR="002F251F" w:rsidRDefault="000E78CB" w:rsidP="002F251F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pkt1.B </w:t>
      </w:r>
      <w:r w:rsidRPr="002F251F">
        <w:rPr>
          <w:rFonts w:ascii="Calibri" w:hAnsi="Calibri" w:cs="Calibri"/>
          <w:b/>
          <w:sz w:val="22"/>
          <w:szCs w:val="22"/>
        </w:rPr>
        <w:t>: Warsztat kompetencji społecznych dla dzieci i młodzieży</w:t>
      </w:r>
      <w:r w:rsidRPr="002F251F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…………….</w:t>
      </w:r>
      <w:r w:rsidR="002F251F" w:rsidRPr="00C84F44">
        <w:rPr>
          <w:rFonts w:ascii="Calibri" w:eastAsia="Calibri" w:hAnsi="Calibri" w:cs="Calibri"/>
          <w:sz w:val="22"/>
          <w:szCs w:val="22"/>
        </w:rPr>
        <w:t xml:space="preserve"> złotych 00/100). </w:t>
      </w:r>
    </w:p>
    <w:p w14:paraId="54F94E28" w14:textId="76C3A985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</w:t>
      </w:r>
      <w:r w:rsidRPr="002F251F">
        <w:rPr>
          <w:rFonts w:ascii="Calibri" w:eastAsia="Calibri" w:hAnsi="Calibri" w:cs="Calibri"/>
          <w:sz w:val="22"/>
          <w:szCs w:val="22"/>
        </w:rPr>
        <w:t xml:space="preserve"> zł brutto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4F3F889A" w14:textId="3F2F1BC2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2F251F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Pr="002F251F">
        <w:rPr>
          <w:rFonts w:ascii="Calibri" w:eastAsia="Calibri" w:hAnsi="Calibri" w:cs="Calibri"/>
          <w:b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</w:t>
      </w:r>
      <w:r w:rsidRPr="002F251F">
        <w:rPr>
          <w:rFonts w:ascii="Calibri" w:eastAsia="Calibri" w:hAnsi="Calibri" w:cs="Calibri"/>
          <w:sz w:val="22"/>
          <w:szCs w:val="22"/>
        </w:rPr>
        <w:t xml:space="preserve"> brutto osobodzień)</w:t>
      </w:r>
    </w:p>
    <w:p w14:paraId="53684B72" w14:textId="31D7E479" w:rsidR="002F251F" w:rsidRPr="002F251F" w:rsidRDefault="002F251F" w:rsidP="002F251F">
      <w:p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2F251F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2F251F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……………..</w:t>
      </w:r>
      <w:r w:rsidRPr="002F251F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3097E460" w14:textId="4C789181" w:rsidR="000E78CB" w:rsidRPr="00C84F44" w:rsidRDefault="000E78CB" w:rsidP="000E78CB">
      <w:pPr>
        <w:pStyle w:val="Akapitzlist"/>
        <w:numPr>
          <w:ilvl w:val="0"/>
          <w:numId w:val="44"/>
        </w:numPr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Kwota całkowitego wynagrodzenia za prawidłowe wykonanie części §2 pkt1.C </w:t>
      </w:r>
      <w:r w:rsidRPr="00C84F44">
        <w:rPr>
          <w:rFonts w:ascii="Calibri" w:hAnsi="Calibri" w:cs="Calibri"/>
          <w:b/>
          <w:sz w:val="22"/>
          <w:szCs w:val="22"/>
        </w:rPr>
        <w:t>Warsztat "Więzi rodzinne" dla całych rodzin</w:t>
      </w:r>
      <w:r w:rsidRPr="00C84F44">
        <w:rPr>
          <w:rFonts w:ascii="Calibri" w:eastAsia="Calibri" w:hAnsi="Calibri" w:cs="Calibri"/>
          <w:sz w:val="22"/>
          <w:szCs w:val="22"/>
        </w:rPr>
        <w:t xml:space="preserve">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00/100).  </w:t>
      </w:r>
    </w:p>
    <w:p w14:paraId="60F922C9" w14:textId="47219B0D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wynagrodzenie za zrealizowanie 1 godziny dydaktycznej – usługi trenerskiej wynosi </w:t>
      </w:r>
      <w:r w:rsidR="00E16C7A">
        <w:rPr>
          <w:rFonts w:ascii="Calibri" w:eastAsia="Calibri" w:hAnsi="Calibri" w:cs="Calibri"/>
          <w:b/>
          <w:sz w:val="22"/>
          <w:szCs w:val="22"/>
        </w:rPr>
        <w:t>..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</w:p>
    <w:p w14:paraId="4E6304A6" w14:textId="058B82FD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posiłki na zajęcia - obiad i przerwa kawowa wynosi </w:t>
      </w:r>
      <w:r w:rsidR="00E16C7A">
        <w:rPr>
          <w:rFonts w:ascii="Calibri" w:eastAsia="Calibri" w:hAnsi="Calibri" w:cs="Calibri"/>
          <w:b/>
          <w:sz w:val="22"/>
          <w:szCs w:val="22"/>
        </w:rPr>
        <w:t>……….</w:t>
      </w:r>
      <w:r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C84F44">
        <w:rPr>
          <w:rFonts w:ascii="Calibri" w:eastAsia="Calibri" w:hAnsi="Calibri" w:cs="Calibri"/>
          <w:sz w:val="22"/>
          <w:szCs w:val="22"/>
        </w:rPr>
        <w:t xml:space="preserve"> (słownie: </w:t>
      </w:r>
      <w:r w:rsidR="00E16C7A">
        <w:rPr>
          <w:rFonts w:ascii="Calibri" w:eastAsia="Calibri" w:hAnsi="Calibri" w:cs="Calibri"/>
          <w:sz w:val="22"/>
          <w:szCs w:val="22"/>
        </w:rPr>
        <w:t>………</w:t>
      </w:r>
      <w:r w:rsidR="002F251F">
        <w:rPr>
          <w:rFonts w:ascii="Calibri" w:eastAsia="Calibri" w:hAnsi="Calibri" w:cs="Calibri"/>
          <w:sz w:val="22"/>
          <w:szCs w:val="22"/>
        </w:rPr>
        <w:t xml:space="preserve"> </w:t>
      </w:r>
      <w:r w:rsidR="00E16C7A">
        <w:rPr>
          <w:rFonts w:ascii="Calibri" w:eastAsia="Calibri" w:hAnsi="Calibri" w:cs="Calibri"/>
          <w:sz w:val="22"/>
          <w:szCs w:val="22"/>
        </w:rPr>
        <w:t>………………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 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>(</w:t>
      </w:r>
      <w:r w:rsidR="00E16C7A">
        <w:rPr>
          <w:rFonts w:ascii="Calibri" w:eastAsia="Calibri" w:hAnsi="Calibri" w:cs="Calibri"/>
          <w:b/>
          <w:sz w:val="22"/>
          <w:szCs w:val="22"/>
        </w:rPr>
        <w:t>…………….</w:t>
      </w:r>
      <w:r w:rsidR="002F251F" w:rsidRPr="002F251F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="002F251F" w:rsidRPr="002F251F">
        <w:rPr>
          <w:rFonts w:ascii="Calibri" w:eastAsia="Calibri" w:hAnsi="Calibri" w:cs="Calibri"/>
          <w:sz w:val="22"/>
          <w:szCs w:val="22"/>
        </w:rPr>
        <w:t xml:space="preserve"> osobodzień)</w:t>
      </w:r>
    </w:p>
    <w:p w14:paraId="106938EC" w14:textId="42494B39" w:rsidR="000E78CB" w:rsidRPr="00C84F44" w:rsidRDefault="000E78CB" w:rsidP="000E78CB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C84F44">
        <w:rPr>
          <w:rFonts w:ascii="Calibri" w:eastAsia="Calibri" w:hAnsi="Calibri" w:cs="Calibri"/>
          <w:sz w:val="22"/>
          <w:szCs w:val="22"/>
        </w:rPr>
        <w:t xml:space="preserve">W tym kwota za materiały wynosi </w:t>
      </w:r>
      <w:r w:rsidR="00E16C7A">
        <w:rPr>
          <w:rFonts w:ascii="Calibri" w:eastAsia="Calibri" w:hAnsi="Calibri" w:cs="Calibri"/>
          <w:sz w:val="22"/>
          <w:szCs w:val="22"/>
        </w:rPr>
        <w:t>…………….</w:t>
      </w:r>
      <w:r w:rsidRPr="00C84F44">
        <w:rPr>
          <w:rFonts w:ascii="Calibri" w:eastAsia="Calibri" w:hAnsi="Calibri" w:cs="Calibri"/>
          <w:sz w:val="22"/>
          <w:szCs w:val="22"/>
        </w:rPr>
        <w:t xml:space="preserve"> zł brutto (słownie: </w:t>
      </w:r>
      <w:r w:rsidR="00E16C7A">
        <w:rPr>
          <w:rFonts w:ascii="Calibri" w:eastAsia="Calibri" w:hAnsi="Calibri" w:cs="Calibri"/>
          <w:sz w:val="22"/>
          <w:szCs w:val="22"/>
        </w:rPr>
        <w:t>……..</w:t>
      </w:r>
      <w:r w:rsidRPr="00C84F44">
        <w:rPr>
          <w:rFonts w:ascii="Calibri" w:eastAsia="Calibri" w:hAnsi="Calibri" w:cs="Calibri"/>
          <w:sz w:val="22"/>
          <w:szCs w:val="22"/>
        </w:rPr>
        <w:t xml:space="preserve"> złotych 00/100)</w:t>
      </w:r>
    </w:p>
    <w:p w14:paraId="3CBBF137" w14:textId="66B2AB56" w:rsidR="00E42E14" w:rsidRPr="00A75590" w:rsidRDefault="00E42E14" w:rsidP="002F251F">
      <w:pPr>
        <w:pStyle w:val="Akapitzlist"/>
        <w:ind w:left="1134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należne Wykonawcy uzależnione jest od faktycznie zrealizowanych </w:t>
      </w:r>
      <w:r w:rsidR="00D3770B">
        <w:rPr>
          <w:rFonts w:ascii="Calibri" w:eastAsia="Calibri" w:hAnsi="Calibri" w:cs="Calibri"/>
          <w:sz w:val="22"/>
          <w:szCs w:val="22"/>
        </w:rPr>
        <w:t>usług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11218DAB" w14:textId="0A42C341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 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 xml:space="preserve">2 i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3.</w:t>
      </w:r>
    </w:p>
    <w:p w14:paraId="4F44A5EC" w14:textId="7E2DF7BE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Podstawą do wystawienia rachunku / faktury VAT 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będzie podpisanie przez strony protokołu odbioru usługi oraz </w:t>
      </w:r>
      <w:r w:rsidR="00C84F44">
        <w:rPr>
          <w:rFonts w:ascii="Calibri" w:hAnsi="Calibri" w:cs="Calibri"/>
          <w:color w:val="auto"/>
          <w:sz w:val="22"/>
          <w:szCs w:val="22"/>
        </w:rPr>
        <w:t>przekazane dokumenty szkoleniowe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ewidencjonując</w:t>
      </w:r>
      <w:r w:rsidR="00C84F44">
        <w:rPr>
          <w:rFonts w:ascii="Calibri" w:hAnsi="Calibri" w:cs="Calibri"/>
          <w:color w:val="auto"/>
          <w:sz w:val="22"/>
          <w:szCs w:val="22"/>
        </w:rPr>
        <w:t>e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zrealizowane </w:t>
      </w:r>
      <w:r w:rsidR="00C84F44">
        <w:rPr>
          <w:rFonts w:ascii="Calibri" w:hAnsi="Calibri" w:cs="Calibri"/>
          <w:color w:val="auto"/>
          <w:sz w:val="22"/>
          <w:szCs w:val="22"/>
        </w:rPr>
        <w:t>usługi</w:t>
      </w:r>
      <w:r w:rsidRPr="00A75590">
        <w:rPr>
          <w:rFonts w:ascii="Calibri" w:hAnsi="Calibri" w:cs="Calibri"/>
          <w:color w:val="auto"/>
          <w:sz w:val="22"/>
          <w:szCs w:val="22"/>
        </w:rPr>
        <w:t>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B88936E" w14:textId="77777777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3D86FAC6" w14:textId="77777777" w:rsidR="00DA7B73" w:rsidRPr="00A75590" w:rsidRDefault="00DA7B73" w:rsidP="00D44475">
      <w:pPr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3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7CB2AE6B" w:rsidR="007B2D47" w:rsidRPr="00A75590" w:rsidRDefault="008134DD" w:rsidP="00CB13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 lub osobę skierowaną przez Wykonawcę do realizacji zamówienia wskazaną w załączniku nr </w:t>
      </w:r>
      <w:r w:rsidR="00C84F44">
        <w:rPr>
          <w:rFonts w:ascii="Calibri" w:eastAsia="Calibri" w:hAnsi="Calibri" w:cs="Calibri"/>
          <w:sz w:val="22"/>
          <w:szCs w:val="22"/>
        </w:rPr>
        <w:t xml:space="preserve">2 </w:t>
      </w:r>
      <w:r w:rsidRPr="00A75590">
        <w:rPr>
          <w:rFonts w:ascii="Calibri" w:eastAsia="Calibri" w:hAnsi="Calibri" w:cs="Calibri"/>
          <w:sz w:val="22"/>
          <w:szCs w:val="22"/>
        </w:rPr>
        <w:t xml:space="preserve">do Oferty. </w:t>
      </w:r>
    </w:p>
    <w:p w14:paraId="544953B6" w14:textId="63B3B053" w:rsidR="0087716B" w:rsidRPr="00A75590" w:rsidRDefault="0087716B" w:rsidP="00CB13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 w ofercie. Zmiana musi zostać zaakceptowana przez Zamawiającego na piśmie.</w:t>
      </w:r>
    </w:p>
    <w:bookmarkEnd w:id="3"/>
    <w:p w14:paraId="4C958372" w14:textId="7A2C5D6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4A2B63B7" w14:textId="08E2EDBE" w:rsidR="00FC7EF2" w:rsidRPr="00A75590" w:rsidRDefault="002827BF" w:rsidP="00414F0F">
      <w:pPr>
        <w:numPr>
          <w:ilvl w:val="0"/>
          <w:numId w:val="3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7D9D4901" w14:textId="6DDA3BA0" w:rsidR="00FC7EF2" w:rsidRDefault="00FC7EF2">
      <w:pPr>
        <w:rPr>
          <w:rFonts w:ascii="Calibri" w:eastAsia="Calibri" w:hAnsi="Calibri" w:cs="Calibri"/>
          <w:sz w:val="22"/>
          <w:szCs w:val="22"/>
        </w:rPr>
      </w:pPr>
    </w:p>
    <w:p w14:paraId="682E5399" w14:textId="77777777" w:rsidR="00C84F44" w:rsidRPr="00A75590" w:rsidRDefault="00C84F44">
      <w:pPr>
        <w:rPr>
          <w:rFonts w:ascii="Calibri" w:eastAsia="Calibri" w:hAnsi="Calibri" w:cs="Calibri"/>
          <w:sz w:val="22"/>
          <w:szCs w:val="22"/>
        </w:rPr>
      </w:pPr>
    </w:p>
    <w:p w14:paraId="19A5C35A" w14:textId="2D51373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30% łącznego wynagrodzenia Wykonawcy – w przypadku braku możliwości realizowania umowy na rzecz Zamawiającego </w:t>
      </w:r>
      <w:r w:rsidRPr="00A75590">
        <w:rPr>
          <w:rFonts w:ascii="Calibri" w:eastAsia="Calibri" w:hAnsi="Calibri" w:cs="Calibri"/>
          <w:sz w:val="22"/>
          <w:szCs w:val="22"/>
        </w:rPr>
        <w:lastRenderedPageBreak/>
        <w:t>w wymaganej ilości godzin dla wymaganej ilości uczestników/uczestniczek. Kara może zostać zmniejszona przez Zamawiającego w zależności od wagi uchybienia przy realizacji umowy.</w:t>
      </w:r>
    </w:p>
    <w:p w14:paraId="78079A85" w14:textId="58C7CDAD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10% wartości zamówienia – za każdy przypadek nie wykonania przez Wykonawcę umowy w sposób zgodny z jej postanowieniami oraz bez zachowania należytej staranności w szczególności nieuwzględniania dodatkowych wymagań Zamawiającego zgłaszanych podczas </w:t>
      </w:r>
      <w:r w:rsidR="00B930AB">
        <w:rPr>
          <w:rFonts w:ascii="Calibri" w:eastAsia="Calibri" w:hAnsi="Calibri" w:cs="Calibri"/>
          <w:sz w:val="22"/>
          <w:szCs w:val="22"/>
        </w:rPr>
        <w:t>szkoleń</w:t>
      </w:r>
      <w:r w:rsidRPr="00A75590">
        <w:rPr>
          <w:rFonts w:ascii="Calibri" w:eastAsia="Calibri" w:hAnsi="Calibri" w:cs="Calibri"/>
          <w:sz w:val="22"/>
          <w:szCs w:val="22"/>
        </w:rPr>
        <w:t xml:space="preserve">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180FB758" w14:textId="2196658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</w:t>
      </w:r>
      <w:r w:rsidR="00B930AB">
        <w:rPr>
          <w:rFonts w:ascii="Calibri" w:eastAsia="Calibri" w:hAnsi="Calibri" w:cs="Calibri"/>
          <w:sz w:val="22"/>
          <w:szCs w:val="22"/>
        </w:rPr>
        <w:t>usługi</w:t>
      </w:r>
      <w:r w:rsidRPr="00A75590">
        <w:rPr>
          <w:rFonts w:ascii="Calibri" w:eastAsia="Calibri" w:hAnsi="Calibri" w:cs="Calibri"/>
          <w:sz w:val="22"/>
          <w:szCs w:val="22"/>
        </w:rPr>
        <w:t xml:space="preserve">. </w:t>
      </w:r>
    </w:p>
    <w:p w14:paraId="0D6880AB" w14:textId="683A2FA9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Zamawiający zastrzega sobie możliwość niezwłocznego odstąpienia od umowy przez Zamawiającego w przypadku poważnego naruszenia przez Wykonawcę warunków podpisanej umowy, w tym m.in. stwierdzenia przez Zamawiającego zmiany, opóźnienia i</w:t>
      </w:r>
      <w:r w:rsidR="00AE6503" w:rsidRPr="00A75590">
        <w:rPr>
          <w:rFonts w:ascii="Calibri" w:hAnsi="Calibri" w:cs="Calibri"/>
          <w:bCs/>
          <w:sz w:val="22"/>
          <w:szCs w:val="22"/>
        </w:rPr>
        <w:t> </w:t>
      </w:r>
      <w:r w:rsidRPr="00A75590">
        <w:rPr>
          <w:rFonts w:ascii="Calibri" w:hAnsi="Calibri" w:cs="Calibri"/>
          <w:bCs/>
          <w:sz w:val="22"/>
          <w:szCs w:val="22"/>
        </w:rPr>
        <w:t>realizacji przedmiotu umowy niezgodnie z przedstawianym przez Zamawiającego harmonogramem oraz nieuwzględniania dodatkowych wymagań Zamawiającego zgłaszanych podczas doradztwa dotyczących indywidualnych potrzeb uczestnika</w:t>
      </w:r>
      <w:r w:rsidR="00AE6503" w:rsidRPr="00A75590">
        <w:rPr>
          <w:rFonts w:ascii="Calibri" w:hAnsi="Calibri" w:cs="Calibri"/>
          <w:bCs/>
          <w:sz w:val="22"/>
          <w:szCs w:val="22"/>
        </w:rPr>
        <w:t xml:space="preserve"> </w:t>
      </w:r>
      <w:r w:rsidRPr="00A75590">
        <w:rPr>
          <w:rFonts w:ascii="Calibri" w:hAnsi="Calibri" w:cs="Calibri"/>
          <w:bCs/>
          <w:sz w:val="22"/>
          <w:szCs w:val="22"/>
        </w:rPr>
        <w:t xml:space="preserve">/uczestniczki, programu, zawartości merytorycznej i sposobu ich prowadzenia, uznania bądź kwestionowania przez Instytucję </w:t>
      </w:r>
      <w:r w:rsidR="00DA7B73" w:rsidRPr="00A75590">
        <w:rPr>
          <w:rFonts w:ascii="Calibri" w:hAnsi="Calibri" w:cs="Calibri"/>
          <w:bCs/>
          <w:sz w:val="22"/>
          <w:szCs w:val="22"/>
        </w:rPr>
        <w:t xml:space="preserve">Zarządzającą </w:t>
      </w:r>
      <w:r w:rsidRPr="00A75590">
        <w:rPr>
          <w:rFonts w:ascii="Calibri" w:hAnsi="Calibri" w:cs="Calibri"/>
          <w:bCs/>
          <w:sz w:val="22"/>
          <w:szCs w:val="22"/>
        </w:rPr>
        <w:t>poszczególnych wydatków związanych z realizacją Projektu, w tym zadań, bądź ich części za niekwalifikowane z uwagi na uchybienia Wykonawcy w trakcie realizacji przedmiotu umowy.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1451E4F" w14:textId="4E2B8FB2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0</w:t>
      </w:r>
    </w:p>
    <w:p w14:paraId="13A8A4A1" w14:textId="4E1E32AE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Wszelkie przekazane Wykonawcy przez Zamawiającego w formie ustnej, pisemnej, zakodowanej, graficznej lub innej formie rzeczowej, łącznie z formą elektroniczną lub magnetyczną, informacje i metody programowe, techniczne, handlowe, finansowe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i organizacyjne, stanowią tajemnicę przedsiębiorstwa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47C0657E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Informacjami poufnymi są również dane osobowe oraz wszelkie inne informacje dotyczące osób zatrudnianych przez Zamawiającego, które są znane Wykonawcy, lub do których Wykonawca ma dostęp w związku z wykonywaniem niniejszej umowy.</w:t>
      </w:r>
    </w:p>
    <w:p w14:paraId="3B0264AC" w14:textId="19E04FD6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 czasie trwania niniejszej umowy, a także po jego zakończeniu Wykonawca zobowiązuje się zachować informacje, o których mowa w powyższych ustępach w ścisłej tajemnicy, a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>w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szczególności nie kopiować lub w jakikolwiek sposób powielać tych informacji lub zezwalać osobom trzecim na kopiowanie lub powielanie, z wyjątkiem użycia zgodnego z interesem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 Wykonawca zobowiązany jest również niezwłocznie powiadomić Zamawiającego o odkryciu jakiejkolwiek straty, ujawnieniu lub powielaniu informacji, naruszeniu poufności lub sprzeniewierzeniu informacji.</w:t>
      </w:r>
    </w:p>
    <w:p w14:paraId="65DCE26A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Jeżeli w przypadku naruszenia postanowień ust. 3 niniejszego paragrafu Zamawiający poniesie szkodę, będzie uprawniony do dochodzenia odszkodowania na zasadach ogólnych, określonych w kodeksie cywilnym.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0EB90BF6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1</w:t>
      </w:r>
    </w:p>
    <w:p w14:paraId="5B98343A" w14:textId="77777777" w:rsidR="00E339A2" w:rsidRPr="00A75590" w:rsidRDefault="002827BF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A75590" w:rsidRDefault="00E339A2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lastRenderedPageBreak/>
        <w:t>Zamawiający zastrzega sobie prawo zmiany umowy, jeżeli zmianie ulegną stosowne Wytyczne mające zastosowanie do Projektu.</w:t>
      </w:r>
    </w:p>
    <w:p w14:paraId="00D82BB1" w14:textId="5DF40EF8" w:rsidR="00012521" w:rsidRPr="00A75590" w:rsidRDefault="00E339A2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A75590">
        <w:rPr>
          <w:rFonts w:ascii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A75590" w:rsidRDefault="00012521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3C4B67A9" w14:textId="5994615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4FA9EF83" w14:textId="7B54D765" w:rsidR="00FC7EF2" w:rsidRPr="00A75590" w:rsidRDefault="00FC7EF2" w:rsidP="00012521">
      <w:pPr>
        <w:pStyle w:val="Akapitzlist"/>
        <w:jc w:val="both"/>
        <w:rPr>
          <w:rFonts w:ascii="Calibri" w:eastAsia="Calibri" w:hAnsi="Calibri" w:cs="Calibri"/>
          <w:sz w:val="22"/>
          <w:szCs w:val="22"/>
        </w:rPr>
      </w:pPr>
    </w:p>
    <w:p w14:paraId="199034B5" w14:textId="3C9A793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2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6A31CECA" w14:textId="77777777" w:rsidR="00C62F83" w:rsidRPr="00A75590" w:rsidRDefault="00C62F83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384AC404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3</w:t>
      </w:r>
    </w:p>
    <w:p w14:paraId="2D1B8D53" w14:textId="77777777" w:rsidR="00565FE3" w:rsidRPr="00A75590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7DC76602" w14:textId="443ED6D2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F20183" w:rsidRPr="00A75590">
        <w:rPr>
          <w:rFonts w:ascii="Calibri" w:hAnsi="Calibri" w:cs="Calibri"/>
          <w:color w:val="000000"/>
          <w:sz w:val="22"/>
          <w:szCs w:val="22"/>
        </w:rPr>
        <w:t xml:space="preserve">Wzór harmonogramu realizacji usług </w:t>
      </w:r>
    </w:p>
    <w:p w14:paraId="227987F7" w14:textId="6FF6AB5F" w:rsidR="00827E98" w:rsidRPr="00827E98" w:rsidRDefault="00565FE3" w:rsidP="00827E98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</w:p>
    <w:p w14:paraId="7A209635" w14:textId="3D7ACAF9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</w:t>
      </w:r>
      <w:r w:rsidR="00F20183" w:rsidRPr="00A75590">
        <w:rPr>
          <w:rFonts w:ascii="Calibri" w:hAnsi="Calibri" w:cs="Calibri"/>
          <w:color w:val="000000"/>
          <w:sz w:val="22"/>
          <w:szCs w:val="22"/>
        </w:rPr>
        <w:t>Wzór</w:t>
      </w:r>
      <w:r w:rsidR="00F20183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27E98">
        <w:rPr>
          <w:rFonts w:ascii="Calibri" w:hAnsi="Calibri" w:cs="Calibri"/>
          <w:color w:val="000000"/>
          <w:sz w:val="22"/>
          <w:szCs w:val="22"/>
        </w:rPr>
        <w:t>listy potwierdzenie materiałów</w:t>
      </w:r>
    </w:p>
    <w:p w14:paraId="165701D4" w14:textId="77777777" w:rsidR="00827E98" w:rsidRDefault="00565FE3" w:rsidP="002F251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827E98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827E98">
        <w:rPr>
          <w:rFonts w:ascii="Calibri" w:hAnsi="Calibri" w:cs="Calibri"/>
          <w:color w:val="000000"/>
          <w:sz w:val="22"/>
          <w:szCs w:val="22"/>
        </w:rPr>
        <w:t>4</w:t>
      </w:r>
      <w:r w:rsidRPr="00827E98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827E98" w:rsidRPr="00A75590">
        <w:rPr>
          <w:rFonts w:ascii="Calibri" w:hAnsi="Calibri" w:cs="Calibri"/>
          <w:color w:val="000000"/>
          <w:sz w:val="22"/>
          <w:szCs w:val="22"/>
        </w:rPr>
        <w:t>Wzór</w:t>
      </w:r>
      <w:r w:rsidR="00827E98">
        <w:rPr>
          <w:rFonts w:ascii="Calibri" w:hAnsi="Calibri" w:cs="Calibri"/>
          <w:color w:val="000000"/>
          <w:sz w:val="22"/>
          <w:szCs w:val="22"/>
        </w:rPr>
        <w:t xml:space="preserve"> dziennika zajęć</w:t>
      </w:r>
      <w:r w:rsidR="00827E98" w:rsidRPr="00827E9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00D96D2" w14:textId="1D5A03F3" w:rsidR="00827E98" w:rsidRPr="00827E98" w:rsidRDefault="00827E98" w:rsidP="002F251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827E98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827E98">
        <w:rPr>
          <w:rFonts w:ascii="Calibri" w:hAnsi="Calibri" w:cs="Calibri"/>
          <w:color w:val="000000"/>
          <w:sz w:val="22"/>
          <w:szCs w:val="22"/>
        </w:rPr>
        <w:t>. Wzór protokołu</w:t>
      </w: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967B399" w14:textId="3A5F4F14" w:rsidR="00987B10" w:rsidRDefault="0048728B" w:rsidP="00F20183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31EDD153" w14:textId="77777777" w:rsidR="007070CE" w:rsidRDefault="007070CE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10BB7A4" w14:textId="5F007488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 xml:space="preserve">Załącznik nr </w:t>
      </w:r>
      <w:r w:rsidR="00F20183">
        <w:rPr>
          <w:rFonts w:ascii="Calibri" w:eastAsia="Calibri" w:hAnsi="Calibri" w:cs="Calibri"/>
          <w:b/>
          <w:i/>
          <w:noProof/>
          <w:sz w:val="22"/>
          <w:szCs w:val="22"/>
        </w:rPr>
        <w:t>1</w:t>
      </w: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1"/>
        <w:gridCol w:w="5497"/>
      </w:tblGrid>
      <w:tr w:rsidR="00BF235E" w:rsidRPr="00A75590" w14:paraId="667C8155" w14:textId="77777777" w:rsidTr="00BF235E">
        <w:trPr>
          <w:trHeight w:val="57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4C6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6877" w14:textId="46B97439" w:rsidR="00BF235E" w:rsidRPr="00A75590" w:rsidRDefault="00055B9D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</w:tr>
      <w:tr w:rsidR="00BF235E" w:rsidRPr="00A75590" w14:paraId="534E8ABB" w14:textId="77777777" w:rsidTr="00BF235E">
        <w:trPr>
          <w:trHeight w:val="435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8D7E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F07" w14:textId="06393193" w:rsidR="00BF235E" w:rsidRPr="00E16C7A" w:rsidRDefault="00E16C7A" w:rsidP="00CB13DD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16C7A">
              <w:rPr>
                <w:rFonts w:ascii="Calibri" w:eastAsia="Calibri" w:hAnsi="Calibri" w:cs="Calibri"/>
                <w:b/>
                <w:sz w:val="22"/>
                <w:szCs w:val="22"/>
              </w:rPr>
              <w:t>Specjalistyczne wsparcie dla rodzin z powiatu łukowskiego</w:t>
            </w:r>
          </w:p>
        </w:tc>
      </w:tr>
      <w:tr w:rsidR="00BF235E" w:rsidRPr="00A75590" w14:paraId="612E1E2A" w14:textId="77777777" w:rsidTr="00BF235E">
        <w:trPr>
          <w:trHeight w:val="422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F3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36D9" w14:textId="023B3C9A" w:rsidR="00BF235E" w:rsidRPr="00A75590" w:rsidRDefault="00CB13DD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2</w:t>
            </w:r>
          </w:p>
        </w:tc>
      </w:tr>
      <w:tr w:rsidR="00BF235E" w:rsidRPr="00A75590" w14:paraId="3D7D9599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0A59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D10D" w14:textId="77777777" w:rsidR="00BF235E" w:rsidRPr="00A75590" w:rsidRDefault="00BF235E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F20183" w:rsidRPr="00A75590" w14:paraId="629B622A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9CD6" w14:textId="0A1701DA" w:rsidR="00F20183" w:rsidRPr="00A75590" w:rsidRDefault="00F20183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Nazwa szkolenia: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8440" w14:textId="77777777" w:rsidR="00F20183" w:rsidRPr="00A75590" w:rsidRDefault="00F20183" w:rsidP="00CB13DD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194"/>
        <w:gridCol w:w="816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D44475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6C8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CA7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E7D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B86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9E0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BB5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13A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0B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D44475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</w:t>
            </w:r>
            <w:proofErr w:type="spellStart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dd.mm.rrrr</w:t>
            </w:r>
            <w:proofErr w:type="spellEnd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D44475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88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3B92" w14:textId="71354426" w:rsidR="00356AA1" w:rsidRPr="00057727" w:rsidRDefault="00CB13DD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Cs w:val="22"/>
              </w:rPr>
            </w:pPr>
            <w:r>
              <w:rPr>
                <w:rFonts w:ascii="Calibri" w:eastAsia="Calibri" w:hAnsi="Calibri" w:cs="Calibri"/>
                <w:szCs w:val="22"/>
              </w:rPr>
              <w:t>Szkolenie „ ……………………”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26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6E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3C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C5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B3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ED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EE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5EB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83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79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3C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E0E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DE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95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59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93F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21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1B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D56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18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21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3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F8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1F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24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7BB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864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C2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24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9B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BC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F69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8B1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C9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C5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FE0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71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AA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24E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41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8E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BF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33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5B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15C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364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A9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DA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933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5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74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79F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B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BC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FC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67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AA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C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E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D77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9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540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BD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B94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1C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4D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F2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E1D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7F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4F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2A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943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8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6F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02C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81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7F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62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623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21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96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9FB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F4A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90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B9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8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F8E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A5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CD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9C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CD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F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032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5A24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8E5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146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2F8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D44475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BFF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8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D3C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7C72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FD59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AAB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500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7E1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DF7" w14:textId="77777777" w:rsidR="00356AA1" w:rsidRPr="00A75590" w:rsidRDefault="00356AA1" w:rsidP="00CB13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210AC0B" w14:textId="1867324A" w:rsidR="00CB13DD" w:rsidRDefault="00F20183" w:rsidP="00F20183">
      <w:pPr>
        <w:spacing w:after="200" w:line="276" w:lineRule="auto"/>
        <w:ind w:right="-1"/>
        <w:rPr>
          <w:rFonts w:asciiTheme="majorHAnsi" w:eastAsia="Calibri" w:hAnsiTheme="majorHAnsi" w:cstheme="majorHAnsi"/>
          <w:b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2</w:t>
      </w:r>
    </w:p>
    <w:tbl>
      <w:tblPr>
        <w:tblpPr w:leftFromText="141" w:rightFromText="141" w:vertAnchor="text" w:horzAnchor="margin" w:tblpY="561"/>
        <w:tblW w:w="90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258"/>
        <w:gridCol w:w="1561"/>
        <w:gridCol w:w="1277"/>
        <w:gridCol w:w="6"/>
        <w:gridCol w:w="2410"/>
        <w:gridCol w:w="6"/>
        <w:gridCol w:w="132"/>
        <w:gridCol w:w="12"/>
      </w:tblGrid>
      <w:tr w:rsidR="00CB13DD" w:rsidRPr="00936486" w14:paraId="07011458" w14:textId="77777777" w:rsidTr="00F20183">
        <w:trPr>
          <w:trHeight w:val="40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1BE8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Lista obecności</w:t>
            </w:r>
          </w:p>
          <w:p w14:paraId="3D2C5B10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</w:p>
          <w:p w14:paraId="69AE4F19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…………………………………….……………………………………</w:t>
            </w:r>
          </w:p>
          <w:p w14:paraId="5F1D6D90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3663B3">
              <w:rPr>
                <w:rFonts w:asciiTheme="majorHAnsi" w:hAnsiTheme="majorHAnsi" w:cstheme="majorHAnsi"/>
                <w:sz w:val="18"/>
              </w:rPr>
              <w:t>Nazwa warsztatu</w:t>
            </w:r>
          </w:p>
        </w:tc>
      </w:tr>
      <w:tr w:rsidR="00CB13DD" w:rsidRPr="00936486" w14:paraId="4464FB0C" w14:textId="77777777" w:rsidTr="00F20183">
        <w:trPr>
          <w:gridAfter w:val="3"/>
          <w:wAfter w:w="150" w:type="dxa"/>
          <w:trHeight w:val="280"/>
        </w:trPr>
        <w:tc>
          <w:tcPr>
            <w:tcW w:w="6528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761E14" w14:textId="1416A71B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  <w:tc>
          <w:tcPr>
            <w:tcW w:w="24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CC241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2460431C" w14:textId="77777777" w:rsidTr="00F20183">
        <w:trPr>
          <w:trHeight w:val="28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FFE77B" w14:textId="19961683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</w:t>
            </w:r>
          </w:p>
        </w:tc>
      </w:tr>
      <w:tr w:rsidR="00CB13DD" w:rsidRPr="00936486" w14:paraId="1399D837" w14:textId="77777777" w:rsidTr="00F20183">
        <w:trPr>
          <w:trHeight w:val="280"/>
        </w:trPr>
        <w:tc>
          <w:tcPr>
            <w:tcW w:w="9088" w:type="dxa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B5287" w14:textId="77777777" w:rsidR="00CB13DD" w:rsidRPr="00936486" w:rsidRDefault="00CB13DD" w:rsidP="00CB13DD">
            <w:pPr>
              <w:jc w:val="both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 xml:space="preserve">Zadanie 1: </w:t>
            </w:r>
          </w:p>
        </w:tc>
      </w:tr>
      <w:tr w:rsidR="00CB13DD" w:rsidRPr="00936486" w14:paraId="7BE415C9" w14:textId="77777777" w:rsidTr="00F20183">
        <w:trPr>
          <w:gridAfter w:val="2"/>
          <w:wAfter w:w="144" w:type="dxa"/>
          <w:trHeight w:val="280"/>
        </w:trPr>
        <w:tc>
          <w:tcPr>
            <w:tcW w:w="8944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8814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154960D" w14:textId="77777777" w:rsidR="00CB13DD" w:rsidRDefault="00CB13DD" w:rsidP="00CB13DD">
            <w:pPr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Nazwisko i imię prowadzącego: …………</w:t>
            </w:r>
            <w:r>
              <w:rPr>
                <w:rFonts w:asciiTheme="majorHAnsi" w:hAnsiTheme="majorHAnsi" w:cstheme="majorHAnsi"/>
              </w:rPr>
              <w:t>…………………………….</w:t>
            </w:r>
            <w:r w:rsidRPr="00936486">
              <w:rPr>
                <w:rFonts w:asciiTheme="majorHAnsi" w:hAnsiTheme="majorHAnsi" w:cstheme="majorHAnsi"/>
              </w:rPr>
              <w:t>……………………</w:t>
            </w:r>
          </w:p>
          <w:p w14:paraId="150D43F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8F5535E" w14:textId="21C0D464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Miejsce realizacji (gmina):……………</w:t>
            </w:r>
            <w:r>
              <w:rPr>
                <w:rFonts w:asciiTheme="majorHAnsi" w:hAnsiTheme="majorHAnsi" w:cstheme="majorHAnsi"/>
              </w:rPr>
              <w:t>……………………</w:t>
            </w:r>
            <w:r w:rsidRPr="00936486">
              <w:rPr>
                <w:rFonts w:asciiTheme="majorHAnsi" w:hAnsiTheme="majorHAnsi" w:cstheme="majorHAnsi"/>
              </w:rPr>
              <w:t>………………</w:t>
            </w:r>
          </w:p>
          <w:p w14:paraId="368C018F" w14:textId="77777777" w:rsidR="00CB13DD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34249E92" w14:textId="579DA8E2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  <w:r w:rsidRPr="004351CD">
              <w:rPr>
                <w:rFonts w:asciiTheme="majorHAnsi" w:hAnsiTheme="majorHAnsi" w:cstheme="majorHAnsi"/>
              </w:rPr>
              <w:t xml:space="preserve">Podpis na liście jest potwierdzeniem obecności na zajęciach, odbioru </w:t>
            </w:r>
            <w:r w:rsidR="000D3023">
              <w:rPr>
                <w:rFonts w:asciiTheme="majorHAnsi" w:hAnsiTheme="majorHAnsi" w:cstheme="majorHAnsi"/>
              </w:rPr>
              <w:t>obiad</w:t>
            </w:r>
            <w:r w:rsidR="002050F6">
              <w:rPr>
                <w:rFonts w:asciiTheme="majorHAnsi" w:hAnsiTheme="majorHAnsi" w:cstheme="majorHAnsi"/>
              </w:rPr>
              <w:t>u</w:t>
            </w:r>
            <w:r w:rsidR="000D3023">
              <w:rPr>
                <w:rFonts w:asciiTheme="majorHAnsi" w:hAnsiTheme="majorHAnsi" w:cstheme="majorHAnsi"/>
              </w:rPr>
              <w:t xml:space="preserve"> i przerw kawowych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CB13DD" w:rsidRPr="00936486" w14:paraId="4644B2AA" w14:textId="77777777" w:rsidTr="00F20183">
        <w:trPr>
          <w:gridAfter w:val="1"/>
          <w:wAfter w:w="12" w:type="dxa"/>
          <w:trHeight w:val="107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4BC8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242D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Imię i Nazwisko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C09CD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Data</w:t>
            </w:r>
          </w:p>
          <w:p w14:paraId="3B00DE6E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2B61FD73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 xml:space="preserve">................... r. </w:t>
            </w:r>
          </w:p>
          <w:p w14:paraId="6944F64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w godzinach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9B36E" w14:textId="77777777" w:rsidR="00CB13DD" w:rsidRPr="00936486" w:rsidRDefault="00CB13DD" w:rsidP="00F20183">
            <w:pPr>
              <w:ind w:firstLine="267"/>
              <w:rPr>
                <w:rFonts w:asciiTheme="majorHAnsi" w:hAnsiTheme="majorHAnsi" w:cstheme="majorHAnsi"/>
              </w:rPr>
            </w:pPr>
          </w:p>
          <w:p w14:paraId="2A553311" w14:textId="77777777" w:rsidR="00CB13DD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 xml:space="preserve">Liczba godzin </w:t>
            </w:r>
          </w:p>
          <w:p w14:paraId="2194DE2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  <w:b/>
                <w:bCs/>
              </w:rPr>
              <w:t>obecności</w:t>
            </w:r>
          </w:p>
        </w:tc>
        <w:tc>
          <w:tcPr>
            <w:tcW w:w="2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C5DBB" w14:textId="77777777" w:rsidR="00CB13DD" w:rsidRPr="004351CD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br/>
            </w:r>
            <w:r w:rsidRPr="00936486">
              <w:rPr>
                <w:rFonts w:asciiTheme="majorHAnsi" w:hAnsiTheme="majorHAnsi" w:cstheme="majorHAnsi"/>
                <w:b/>
                <w:bCs/>
              </w:rPr>
              <w:t>Podpis uczestnika</w:t>
            </w:r>
          </w:p>
        </w:tc>
      </w:tr>
      <w:tr w:rsidR="00CB13DD" w:rsidRPr="00936486" w14:paraId="3F3C57D7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6F488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32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5FD7E7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A923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4F8CF0F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2C1C09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7CAE42FF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2B36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A8C677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2937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9709DC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613801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3A3B30DA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D192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CB22B8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FCB1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1F919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226E6" w14:textId="77777777" w:rsidR="00CB13DD" w:rsidRPr="00936486" w:rsidRDefault="00CB13DD" w:rsidP="00CB13DD">
            <w:pPr>
              <w:rPr>
                <w:rFonts w:asciiTheme="majorHAnsi" w:hAnsiTheme="majorHAnsi" w:cstheme="majorHAnsi"/>
                <w:color w:val="FF0000"/>
              </w:rPr>
            </w:pPr>
          </w:p>
        </w:tc>
      </w:tr>
      <w:tr w:rsidR="00CB13DD" w:rsidRPr="00936486" w14:paraId="24BD76FD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DF93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4.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DF24B2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FBFD1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3BE9835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E1F69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7D350837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A9EF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5.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01B93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AFEA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D78CCD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77BCB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3A95623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90E5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F893F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0917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5BCD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D0ADD4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39BBAE8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A586E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F340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BAFA3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DB197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2E29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6735B00D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E4062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8AADE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FFA7C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D9605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25FE6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22D58AF1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FD717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B4435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4573A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35231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50109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19B91053" w14:textId="77777777" w:rsidTr="00F20183">
        <w:trPr>
          <w:gridAfter w:val="1"/>
          <w:wAfter w:w="12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FFCC4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0D467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14E29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D02D18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EE661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  <w:tr w:rsidR="00CB13DD" w:rsidRPr="00936486" w14:paraId="50D09D63" w14:textId="77777777" w:rsidTr="00F20183">
        <w:trPr>
          <w:gridAfter w:val="3"/>
          <w:wAfter w:w="150" w:type="dxa"/>
          <w:trHeight w:val="280"/>
        </w:trPr>
        <w:tc>
          <w:tcPr>
            <w:tcW w:w="426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6EA63D" w14:textId="77777777" w:rsidR="00CB13DD" w:rsidRPr="00936486" w:rsidRDefault="00CB13DD" w:rsidP="00CB13DD">
            <w:pPr>
              <w:spacing w:after="240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br/>
            </w:r>
            <w:r w:rsidRPr="0093648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3258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C4E5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  <w:p w14:paraId="2385A0AB" w14:textId="77777777" w:rsidR="00CB13DD" w:rsidRPr="00936486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936486">
              <w:rPr>
                <w:rFonts w:asciiTheme="majorHAnsi" w:hAnsiTheme="majorHAnsi" w:cstheme="majorHAnsi"/>
              </w:rPr>
              <w:t>Podpis specjalisty:</w:t>
            </w:r>
          </w:p>
        </w:tc>
        <w:tc>
          <w:tcPr>
            <w:tcW w:w="2844" w:type="dxa"/>
            <w:gridSpan w:val="3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7183C8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4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96A53" w14:textId="77777777" w:rsidR="00CB13DD" w:rsidRPr="00936486" w:rsidRDefault="00CB13DD" w:rsidP="00CB13DD">
            <w:pPr>
              <w:rPr>
                <w:rFonts w:asciiTheme="majorHAnsi" w:hAnsiTheme="majorHAnsi" w:cstheme="majorHAnsi"/>
              </w:rPr>
            </w:pPr>
          </w:p>
        </w:tc>
      </w:tr>
    </w:tbl>
    <w:p w14:paraId="6E32B162" w14:textId="77777777" w:rsidR="00CB13DD" w:rsidRDefault="00CB13DD" w:rsidP="00CB13DD">
      <w:pPr>
        <w:rPr>
          <w:rFonts w:asciiTheme="majorHAnsi" w:eastAsia="Calibri" w:hAnsiTheme="majorHAnsi" w:cstheme="majorHAnsi"/>
          <w:b/>
          <w:i/>
          <w:noProof/>
        </w:rPr>
      </w:pPr>
    </w:p>
    <w:p w14:paraId="29CBF550" w14:textId="77777777" w:rsidR="00CB13DD" w:rsidRPr="003663B3" w:rsidRDefault="00CB13DD" w:rsidP="00CB13DD">
      <w:pPr>
        <w:rPr>
          <w:rFonts w:asciiTheme="majorHAnsi" w:eastAsia="Calibri" w:hAnsiTheme="majorHAnsi" w:cstheme="majorHAnsi"/>
          <w:b/>
        </w:rPr>
      </w:pPr>
    </w:p>
    <w:p w14:paraId="108EC985" w14:textId="77777777" w:rsidR="00CB13DD" w:rsidRDefault="00CB13DD" w:rsidP="00CB13DD">
      <w:pPr>
        <w:spacing w:after="200" w:line="276" w:lineRule="auto"/>
        <w:ind w:right="-1"/>
        <w:jc w:val="center"/>
        <w:rPr>
          <w:rFonts w:asciiTheme="majorHAnsi" w:eastAsia="Calibri" w:hAnsiTheme="majorHAnsi" w:cstheme="majorHAnsi"/>
          <w:b/>
          <w:i/>
          <w:noProof/>
        </w:rPr>
      </w:pPr>
    </w:p>
    <w:p w14:paraId="4F9DC495" w14:textId="77777777" w:rsidR="005B0480" w:rsidRDefault="005B048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0D663018" w14:textId="3AD67044" w:rsidR="00F20183" w:rsidRDefault="00F20183" w:rsidP="00F20183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3</w:t>
      </w:r>
    </w:p>
    <w:tbl>
      <w:tblPr>
        <w:tblpPr w:leftFromText="141" w:rightFromText="141" w:vertAnchor="text" w:horzAnchor="margin" w:tblpY="56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834"/>
        <w:gridCol w:w="5671"/>
        <w:gridCol w:w="141"/>
      </w:tblGrid>
      <w:tr w:rsidR="00827E98" w:rsidRPr="000B2906" w14:paraId="3F1CDBBB" w14:textId="77777777" w:rsidTr="002F251F">
        <w:trPr>
          <w:trHeight w:val="40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46D7F" w14:textId="538163A4" w:rsidR="00827E98" w:rsidRDefault="00827E98" w:rsidP="002F251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P</w:t>
            </w:r>
            <w:r w:rsidRPr="00FD6B04">
              <w:rPr>
                <w:rFonts w:ascii="Calibri" w:hAnsi="Calibri" w:cs="Calibri"/>
                <w:b/>
                <w:bCs/>
                <w:sz w:val="28"/>
                <w:szCs w:val="28"/>
              </w:rPr>
              <w:t>otwierdzenie odbioru materiałów szkoleniowych</w:t>
            </w:r>
            <w:r w:rsidRPr="00936FD1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</w:t>
            </w:r>
          </w:p>
          <w:p w14:paraId="25D862FF" w14:textId="77777777" w:rsidR="00827E98" w:rsidRDefault="00827E98" w:rsidP="002F251F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5F20631C" w14:textId="77777777" w:rsidR="00827E98" w:rsidRDefault="00827E98" w:rsidP="00827E98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…………………………………….……………………………………</w:t>
            </w:r>
          </w:p>
          <w:p w14:paraId="1C16A265" w14:textId="77777777" w:rsidR="00827E98" w:rsidRDefault="00827E98" w:rsidP="00827E98">
            <w:pPr>
              <w:jc w:val="center"/>
              <w:rPr>
                <w:rFonts w:asciiTheme="majorHAnsi" w:hAnsiTheme="majorHAnsi" w:cstheme="majorHAnsi"/>
                <w:sz w:val="18"/>
              </w:rPr>
            </w:pPr>
          </w:p>
          <w:p w14:paraId="20D4FB90" w14:textId="71EC94D5" w:rsidR="00827E98" w:rsidRDefault="00827E98" w:rsidP="00827E98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3663B3">
              <w:rPr>
                <w:rFonts w:asciiTheme="majorHAnsi" w:hAnsiTheme="majorHAnsi" w:cstheme="majorHAnsi"/>
                <w:sz w:val="18"/>
              </w:rPr>
              <w:t>Nazwa warsztatu</w:t>
            </w:r>
          </w:p>
          <w:p w14:paraId="744967B7" w14:textId="7362654C" w:rsidR="00827E98" w:rsidRPr="000C65A2" w:rsidRDefault="00827E98" w:rsidP="002F251F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827E98" w:rsidRPr="000B2906" w14:paraId="4D991A55" w14:textId="77777777" w:rsidTr="002F251F">
        <w:trPr>
          <w:trHeight w:val="28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418BB2" w14:textId="1CBE19EA" w:rsidR="00827E98" w:rsidRPr="000B2906" w:rsidRDefault="00827E98" w:rsidP="00827E98">
            <w:pPr>
              <w:rPr>
                <w:rFonts w:ascii="Calibri" w:hAnsi="Calibri" w:cs="Calibri"/>
                <w:sz w:val="22"/>
                <w:szCs w:val="22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F67D28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</w:tr>
      <w:tr w:rsidR="00827E98" w:rsidRPr="000B2906" w14:paraId="1CC019C4" w14:textId="77777777" w:rsidTr="002F251F">
        <w:trPr>
          <w:trHeight w:val="280"/>
        </w:trPr>
        <w:tc>
          <w:tcPr>
            <w:tcW w:w="907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941396" w14:textId="564A9D73" w:rsidR="00827E98" w:rsidRPr="000B2906" w:rsidRDefault="00827E98" w:rsidP="00827E9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7D28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</w:t>
            </w:r>
          </w:p>
        </w:tc>
      </w:tr>
      <w:tr w:rsidR="00827E98" w:rsidRPr="000B2906" w14:paraId="31CB716C" w14:textId="77777777" w:rsidTr="002F251F">
        <w:trPr>
          <w:gridAfter w:val="1"/>
          <w:wAfter w:w="141" w:type="dxa"/>
          <w:trHeight w:val="280"/>
        </w:trPr>
        <w:tc>
          <w:tcPr>
            <w:tcW w:w="893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9377E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29498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Podpis na liście jest potwierdzeniem odbioru materiałów szkoleniowych</w:t>
            </w:r>
          </w:p>
        </w:tc>
      </w:tr>
      <w:tr w:rsidR="00827E98" w:rsidRPr="000B2906" w14:paraId="7415A8D3" w14:textId="77777777" w:rsidTr="002F251F">
        <w:trPr>
          <w:gridAfter w:val="1"/>
          <w:wAfter w:w="141" w:type="dxa"/>
          <w:trHeight w:val="107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0CC8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6389C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69E5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b/>
                <w:bCs/>
                <w:sz w:val="22"/>
                <w:szCs w:val="22"/>
              </w:rPr>
              <w:t>Podpis uczestnika</w:t>
            </w:r>
          </w:p>
        </w:tc>
      </w:tr>
      <w:tr w:rsidR="00827E98" w:rsidRPr="000B2906" w14:paraId="719A614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AA773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8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F6F04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6C6CE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13BC46B6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92198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A80A6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63F03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1B4C426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167E5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2B8360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5BC2C8" w14:textId="77777777" w:rsidR="00827E98" w:rsidRPr="000B2906" w:rsidRDefault="00827E98" w:rsidP="002F251F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27E98" w:rsidRPr="000B2906" w14:paraId="54F448A4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B6744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D58858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DCA6B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205CB0F6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93A215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BDC5B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55C469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19009C57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FD856A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F4084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D69CC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16C89A61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A785E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881EB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CF110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35661371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72B1F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DFA5C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A7ACF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32910F1C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4B164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60CEA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A40B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E98" w:rsidRPr="000B2906" w14:paraId="67D39092" w14:textId="77777777" w:rsidTr="002F251F">
        <w:trPr>
          <w:gridAfter w:val="1"/>
          <w:wAfter w:w="141" w:type="dxa"/>
          <w:trHeight w:val="520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D7739" w14:textId="77777777" w:rsidR="00827E98" w:rsidRPr="000B2906" w:rsidRDefault="00827E98" w:rsidP="002F251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2906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37535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4789B" w14:textId="77777777" w:rsidR="00827E98" w:rsidRPr="000B2906" w:rsidRDefault="00827E98" w:rsidP="002F251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A310DA0" w14:textId="77777777" w:rsidR="00827E98" w:rsidRDefault="00827E98" w:rsidP="00F20183">
      <w:pPr>
        <w:spacing w:after="200" w:line="276" w:lineRule="auto"/>
        <w:ind w:right="-1"/>
        <w:rPr>
          <w:rFonts w:asciiTheme="majorHAnsi" w:eastAsia="Calibri" w:hAnsiTheme="majorHAnsi" w:cstheme="majorHAnsi"/>
          <w:b/>
        </w:rPr>
      </w:pPr>
    </w:p>
    <w:p w14:paraId="50D5A36B" w14:textId="77777777" w:rsidR="00CB13DD" w:rsidRDefault="00CB13DD" w:rsidP="00CB13DD">
      <w:pPr>
        <w:spacing w:after="200" w:line="276" w:lineRule="auto"/>
        <w:ind w:right="-1"/>
        <w:jc w:val="center"/>
        <w:rPr>
          <w:rFonts w:asciiTheme="majorHAnsi" w:eastAsia="Calibri" w:hAnsiTheme="majorHAnsi" w:cstheme="majorHAnsi"/>
          <w:b/>
          <w:i/>
        </w:rPr>
      </w:pPr>
    </w:p>
    <w:p w14:paraId="44B7231D" w14:textId="77777777" w:rsidR="00827E98" w:rsidRDefault="00827E98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04E7B837" w14:textId="418D8EE3" w:rsidR="00827E98" w:rsidRDefault="00827E98" w:rsidP="00827E98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2EEB313D" w14:textId="77777777" w:rsidR="00CB13DD" w:rsidRDefault="00CB13DD" w:rsidP="00CB13DD">
      <w:pPr>
        <w:rPr>
          <w:rFonts w:ascii="Calibri" w:hAnsi="Calibri" w:cs="Arial"/>
          <w:b/>
          <w:sz w:val="52"/>
          <w:szCs w:val="44"/>
        </w:rPr>
      </w:pPr>
    </w:p>
    <w:p w14:paraId="0FCCC42F" w14:textId="77777777" w:rsidR="00CB13DD" w:rsidRDefault="00CB13DD" w:rsidP="00CB13DD">
      <w:pPr>
        <w:jc w:val="center"/>
        <w:rPr>
          <w:rFonts w:ascii="Calibri" w:hAnsi="Calibri" w:cs="Arial"/>
          <w:b/>
          <w:sz w:val="52"/>
          <w:szCs w:val="44"/>
        </w:rPr>
      </w:pPr>
      <w:r>
        <w:rPr>
          <w:rFonts w:ascii="Calibri" w:hAnsi="Calibri" w:cs="Arial"/>
          <w:b/>
          <w:sz w:val="52"/>
          <w:szCs w:val="44"/>
        </w:rPr>
        <w:t>DZIENNIK ZAJĘĆ</w:t>
      </w:r>
    </w:p>
    <w:tbl>
      <w:tblPr>
        <w:tblpPr w:leftFromText="141" w:rightFromText="141" w:vertAnchor="text" w:horzAnchor="margin" w:tblpY="561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  <w:gridCol w:w="141"/>
      </w:tblGrid>
      <w:tr w:rsidR="00CB13DD" w:rsidRPr="00E16C7A" w14:paraId="31774BD3" w14:textId="77777777" w:rsidTr="00CB13DD">
        <w:trPr>
          <w:gridAfter w:val="1"/>
          <w:wAfter w:w="141" w:type="dxa"/>
          <w:trHeight w:val="280"/>
        </w:trPr>
        <w:tc>
          <w:tcPr>
            <w:tcW w:w="89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8EFC71" w14:textId="47177595" w:rsidR="00CB13DD" w:rsidRPr="00E16C7A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Numer projektu: </w:t>
            </w:r>
            <w:r w:rsidRPr="00E16C7A">
              <w:rPr>
                <w:rFonts w:ascii="Calibri" w:hAnsi="Calibri" w:cs="Calibri"/>
                <w:sz w:val="22"/>
                <w:szCs w:val="22"/>
              </w:rPr>
              <w:t>FELU.08.08-IZ.00-003</w:t>
            </w:r>
            <w:r w:rsidR="00E16C7A" w:rsidRPr="00E16C7A">
              <w:rPr>
                <w:rFonts w:ascii="Calibri" w:hAnsi="Calibri" w:cs="Calibri"/>
                <w:sz w:val="22"/>
                <w:szCs w:val="22"/>
              </w:rPr>
              <w:t>5</w:t>
            </w:r>
            <w:r w:rsidRPr="00E16C7A">
              <w:rPr>
                <w:rFonts w:ascii="Calibri" w:hAnsi="Calibri" w:cs="Calibri"/>
                <w:sz w:val="22"/>
                <w:szCs w:val="22"/>
              </w:rPr>
              <w:t>/24</w:t>
            </w:r>
          </w:p>
        </w:tc>
      </w:tr>
      <w:tr w:rsidR="00CB13DD" w:rsidRPr="00936486" w14:paraId="71067B1E" w14:textId="77777777" w:rsidTr="00CB13DD">
        <w:trPr>
          <w:trHeight w:val="280"/>
        </w:trPr>
        <w:tc>
          <w:tcPr>
            <w:tcW w:w="907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A4B026" w14:textId="504FB00A" w:rsidR="00CB13DD" w:rsidRPr="00E16C7A" w:rsidRDefault="00CB13DD" w:rsidP="00CB13DD">
            <w:pPr>
              <w:jc w:val="center"/>
              <w:rPr>
                <w:rFonts w:asciiTheme="majorHAnsi" w:hAnsiTheme="majorHAnsi" w:cstheme="majorHAnsi"/>
              </w:rPr>
            </w:pPr>
            <w:r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Tytuł projektu: </w:t>
            </w:r>
            <w:r w:rsidR="00E16C7A" w:rsidRPr="00E16C7A">
              <w:rPr>
                <w:rFonts w:ascii="Calibri" w:eastAsia="Calibri" w:hAnsi="Calibri" w:cs="Calibri"/>
                <w:sz w:val="22"/>
                <w:szCs w:val="22"/>
              </w:rPr>
              <w:t xml:space="preserve"> Specjalistyczne wsparcie dla rodzin z powiatu łukowskiego </w:t>
            </w:r>
          </w:p>
        </w:tc>
      </w:tr>
    </w:tbl>
    <w:p w14:paraId="20AE1B85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52628D44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29D23C47" w14:textId="77777777" w:rsidR="00CB13DD" w:rsidRDefault="00CB13DD" w:rsidP="00CB13DD">
      <w:pPr>
        <w:jc w:val="center"/>
        <w:rPr>
          <w:rFonts w:ascii="Calibri" w:hAnsi="Calibri" w:cs="Arial"/>
          <w:b/>
          <w:sz w:val="36"/>
          <w:szCs w:val="36"/>
        </w:rPr>
      </w:pPr>
    </w:p>
    <w:p w14:paraId="015F29B7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Warsztaty</w:t>
      </w:r>
    </w:p>
    <w:p w14:paraId="3AD0149E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………………………………………….</w:t>
      </w:r>
    </w:p>
    <w:p w14:paraId="5BB3C1A5" w14:textId="77777777" w:rsidR="00CB13DD" w:rsidRPr="005744C5" w:rsidRDefault="00CB13DD" w:rsidP="00CB13DD">
      <w:pPr>
        <w:keepNext/>
        <w:tabs>
          <w:tab w:val="left" w:pos="0"/>
        </w:tabs>
        <w:spacing w:line="276" w:lineRule="auto"/>
        <w:jc w:val="center"/>
        <w:outlineLvl w:val="7"/>
        <w:rPr>
          <w:rFonts w:ascii="Calibri" w:hAnsi="Calibri" w:cs="Arial"/>
          <w:b/>
          <w:sz w:val="32"/>
          <w:szCs w:val="32"/>
        </w:rPr>
      </w:pPr>
    </w:p>
    <w:p w14:paraId="1A18D0DA" w14:textId="77777777" w:rsidR="00CB13DD" w:rsidRPr="005744C5" w:rsidRDefault="00CB13DD" w:rsidP="00CB13DD">
      <w:pPr>
        <w:keepNext/>
        <w:tabs>
          <w:tab w:val="left" w:pos="0"/>
        </w:tabs>
        <w:spacing w:line="276" w:lineRule="auto"/>
        <w:jc w:val="center"/>
        <w:outlineLvl w:val="7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 xml:space="preserve">Grupa </w:t>
      </w:r>
    </w:p>
    <w:p w14:paraId="451102FA" w14:textId="77777777" w:rsidR="00CB13DD" w:rsidRPr="005744C5" w:rsidRDefault="00CB13DD" w:rsidP="00CB13DD">
      <w:pPr>
        <w:jc w:val="center"/>
        <w:rPr>
          <w:rFonts w:ascii="Calibri" w:hAnsi="Calibri" w:cs="Arial"/>
          <w:b/>
          <w:sz w:val="32"/>
          <w:szCs w:val="32"/>
        </w:rPr>
      </w:pPr>
      <w:r w:rsidRPr="005744C5">
        <w:rPr>
          <w:rFonts w:ascii="Calibri" w:hAnsi="Calibri" w:cs="Arial"/>
          <w:b/>
          <w:sz w:val="32"/>
          <w:szCs w:val="32"/>
        </w:rPr>
        <w:t>………………………………………….</w:t>
      </w:r>
    </w:p>
    <w:p w14:paraId="2F852BE9" w14:textId="77777777" w:rsidR="00CB13DD" w:rsidRDefault="00CB13DD" w:rsidP="00F20183">
      <w:pPr>
        <w:spacing w:line="276" w:lineRule="auto"/>
        <w:rPr>
          <w:rFonts w:ascii="Calibri" w:hAnsi="Calibri" w:cs="Arial"/>
          <w:b/>
          <w:sz w:val="40"/>
          <w:szCs w:val="32"/>
        </w:rPr>
      </w:pPr>
    </w:p>
    <w:p w14:paraId="22F25A1F" w14:textId="6A909581" w:rsidR="00CB13DD" w:rsidRDefault="00CB13DD" w:rsidP="00CB13DD">
      <w:pPr>
        <w:spacing w:line="276" w:lineRule="auto"/>
        <w:jc w:val="center"/>
        <w:rPr>
          <w:rFonts w:ascii="Calibri" w:hAnsi="Calibri" w:cs="Arial"/>
          <w:b/>
          <w:sz w:val="40"/>
          <w:szCs w:val="32"/>
        </w:rPr>
      </w:pPr>
      <w:r>
        <w:rPr>
          <w:rFonts w:ascii="Calibri" w:hAnsi="Calibri" w:cs="Arial"/>
          <w:b/>
          <w:sz w:val="40"/>
          <w:szCs w:val="32"/>
        </w:rPr>
        <w:t>Realizator:</w:t>
      </w:r>
    </w:p>
    <w:p w14:paraId="21F0742F" w14:textId="4AA171CE" w:rsidR="00CB13DD" w:rsidRDefault="00CB13DD" w:rsidP="00CB13DD">
      <w:pPr>
        <w:tabs>
          <w:tab w:val="left" w:pos="0"/>
        </w:tabs>
        <w:autoSpaceDE w:val="0"/>
        <w:jc w:val="center"/>
        <w:rPr>
          <w:rFonts w:asciiTheme="majorHAnsi" w:eastAsia="Calibri" w:hAnsiTheme="majorHAnsi" w:cs="Calibri"/>
          <w:b/>
          <w:sz w:val="22"/>
          <w:szCs w:val="22"/>
        </w:rPr>
      </w:pPr>
    </w:p>
    <w:p w14:paraId="2E97D6C3" w14:textId="77777777" w:rsidR="00E16C7A" w:rsidRDefault="00E16C7A" w:rsidP="00CB13DD">
      <w:pPr>
        <w:tabs>
          <w:tab w:val="left" w:pos="0"/>
        </w:tabs>
        <w:autoSpaceDE w:val="0"/>
        <w:jc w:val="center"/>
        <w:rPr>
          <w:rFonts w:ascii="Calibri" w:hAnsi="Calibri" w:cs="Arial"/>
          <w:sz w:val="28"/>
          <w:szCs w:val="32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658"/>
        <w:gridCol w:w="3969"/>
        <w:gridCol w:w="1445"/>
        <w:gridCol w:w="1445"/>
      </w:tblGrid>
      <w:tr w:rsidR="00F20183" w:rsidRPr="00056FA4" w14:paraId="33650136" w14:textId="77777777" w:rsidTr="002F251F">
        <w:trPr>
          <w:trHeight w:val="61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AF93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DATA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7388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Liczba godzin szkoleniowych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F164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Tematyka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9A9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Imię i nazwisko trenerów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C1F1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  <w:r w:rsidRPr="00056FA4">
              <w:rPr>
                <w:rFonts w:ascii="Calibri" w:eastAsia="Calibri" w:hAnsi="Calibri" w:cs="Calibri"/>
                <w:b/>
                <w:sz w:val="22"/>
              </w:rPr>
              <w:t>Podpis trenerów</w:t>
            </w:r>
          </w:p>
        </w:tc>
      </w:tr>
      <w:tr w:rsidR="00F20183" w:rsidRPr="00056FA4" w14:paraId="047729F0" w14:textId="77777777" w:rsidTr="002F251F">
        <w:trPr>
          <w:trHeight w:val="408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31B" w14:textId="77777777" w:rsidR="00F20183" w:rsidRPr="00056FA4" w:rsidRDefault="00F20183" w:rsidP="002F251F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F61" w14:textId="77777777" w:rsidR="00F20183" w:rsidRPr="00056FA4" w:rsidRDefault="00F20183" w:rsidP="002F251F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DA6" w14:textId="77777777" w:rsidR="00F20183" w:rsidRPr="00056FA4" w:rsidRDefault="00F20183" w:rsidP="002F251F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1E0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D8A" w14:textId="77777777" w:rsidR="00F20183" w:rsidRPr="00056FA4" w:rsidRDefault="00F20183" w:rsidP="002F251F">
            <w:pPr>
              <w:jc w:val="center"/>
              <w:rPr>
                <w:rFonts w:ascii="Calibri" w:eastAsia="Calibri" w:hAnsi="Calibri" w:cs="Calibri"/>
                <w:b/>
                <w:sz w:val="22"/>
              </w:rPr>
            </w:pPr>
          </w:p>
        </w:tc>
      </w:tr>
    </w:tbl>
    <w:p w14:paraId="31F24330" w14:textId="77777777" w:rsidR="00827E98" w:rsidRDefault="00827E98" w:rsidP="00F20183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1592E3AE" w14:textId="77B14486" w:rsidR="00CB13DD" w:rsidRPr="00827E98" w:rsidRDefault="00827E98" w:rsidP="00827E98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  <w:r w:rsidR="00F20183"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i/>
          <w:noProof/>
          <w:sz w:val="22"/>
          <w:szCs w:val="22"/>
        </w:rPr>
        <w:t>5</w:t>
      </w:r>
    </w:p>
    <w:p w14:paraId="2FAF47D6" w14:textId="77777777" w:rsidR="00CB13DD" w:rsidRPr="001B7D32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7263B2C2" w14:textId="77777777" w:rsidR="00CB13DD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  <w:r w:rsidRPr="001B7D32">
        <w:rPr>
          <w:rFonts w:asciiTheme="majorHAnsi" w:hAnsiTheme="majorHAnsi" w:cstheme="majorHAnsi"/>
          <w:b/>
          <w:bCs/>
          <w:sz w:val="22"/>
          <w:szCs w:val="22"/>
        </w:rPr>
        <w:t>PROTOKÓŁ ZDAWCZO-ODBIORCZY</w:t>
      </w:r>
    </w:p>
    <w:p w14:paraId="75CDAA65" w14:textId="77777777" w:rsidR="00CB13DD" w:rsidRDefault="00CB13DD" w:rsidP="00CB13DD">
      <w:pPr>
        <w:jc w:val="center"/>
        <w:outlineLvl w:val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6E0ED083" w14:textId="77777777" w:rsidR="00CB13DD" w:rsidRPr="00936486" w:rsidRDefault="00CB13DD" w:rsidP="00CB13DD">
      <w:pPr>
        <w:autoSpaceDE w:val="0"/>
        <w:autoSpaceDN w:val="0"/>
        <w:adjustRightInd w:val="0"/>
        <w:jc w:val="center"/>
        <w:rPr>
          <w:rFonts w:asciiTheme="majorHAnsi" w:eastAsia="Calibri" w:hAnsiTheme="majorHAnsi" w:cstheme="majorHAnsi"/>
          <w:b/>
        </w:rPr>
      </w:pPr>
      <w:r w:rsidRPr="00936486">
        <w:rPr>
          <w:rFonts w:asciiTheme="majorHAnsi" w:eastAsia="Calibri" w:hAnsiTheme="majorHAnsi" w:cstheme="majorHAnsi"/>
          <w:b/>
          <w:bCs/>
        </w:rPr>
        <w:t>z</w:t>
      </w:r>
      <w:r w:rsidRPr="00936486">
        <w:rPr>
          <w:rFonts w:asciiTheme="majorHAnsi" w:eastAsia="Calibri" w:hAnsiTheme="majorHAnsi" w:cstheme="majorHAnsi"/>
          <w:b/>
        </w:rPr>
        <w:t>a okres od: ……………….. r.   do: ……………….. r.</w:t>
      </w:r>
    </w:p>
    <w:p w14:paraId="49621A1D" w14:textId="77777777" w:rsidR="00CB13DD" w:rsidRPr="003663B3" w:rsidRDefault="00CB13DD" w:rsidP="00CB13DD">
      <w:pPr>
        <w:pStyle w:val="Akapitzlist"/>
        <w:suppressAutoHyphens/>
        <w:spacing w:after="200" w:line="276" w:lineRule="auto"/>
        <w:ind w:left="426"/>
        <w:rPr>
          <w:rFonts w:asciiTheme="majorHAnsi" w:eastAsia="Calibri" w:hAnsiTheme="majorHAnsi" w:cstheme="majorHAnsi"/>
          <w:sz w:val="22"/>
        </w:rPr>
      </w:pPr>
    </w:p>
    <w:p w14:paraId="5390B35C" w14:textId="77777777" w:rsidR="00CB13DD" w:rsidRPr="00936486" w:rsidRDefault="00CB13DD" w:rsidP="00CB13DD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rPr>
          <w:rFonts w:asciiTheme="majorHAnsi" w:eastAsia="Calibri" w:hAnsiTheme="majorHAnsi" w:cstheme="majorHAnsi"/>
          <w:sz w:val="22"/>
        </w:rPr>
      </w:pPr>
      <w:r w:rsidRPr="00936486">
        <w:rPr>
          <w:rFonts w:asciiTheme="majorHAnsi" w:eastAsia="Calibri" w:hAnsiTheme="majorHAnsi" w:cstheme="majorHAnsi"/>
          <w:sz w:val="22"/>
        </w:rPr>
        <w:t>Beneficjent:.</w:t>
      </w:r>
      <w:r w:rsidRPr="003663B3">
        <w:rPr>
          <w:rFonts w:asciiTheme="majorHAnsi" w:eastAsia="Calibri" w:hAnsiTheme="majorHAnsi" w:cstheme="majorHAnsi"/>
          <w:sz w:val="22"/>
        </w:rPr>
        <w:t xml:space="preserve"> Fundacja Rozwoju Inicjatyw Obywatelskich </w:t>
      </w:r>
    </w:p>
    <w:p w14:paraId="7ED82590" w14:textId="4DB6A069" w:rsidR="00CB13DD" w:rsidRPr="00A75590" w:rsidRDefault="00CB13DD" w:rsidP="00CB13DD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Numer projektu: </w:t>
      </w:r>
      <w:r w:rsidRPr="00A75590">
        <w:rPr>
          <w:rFonts w:ascii="Calibri" w:hAnsi="Calibri" w:cs="Calibri"/>
          <w:sz w:val="22"/>
          <w:szCs w:val="22"/>
        </w:rPr>
        <w:t>FELU.08.08-IZ.00-003</w:t>
      </w:r>
      <w:r w:rsidR="00E16C7A">
        <w:rPr>
          <w:rFonts w:ascii="Calibri" w:hAnsi="Calibri" w:cs="Calibri"/>
          <w:sz w:val="22"/>
          <w:szCs w:val="22"/>
        </w:rPr>
        <w:t>5</w:t>
      </w:r>
      <w:r w:rsidRPr="00A75590">
        <w:rPr>
          <w:rFonts w:ascii="Calibri" w:hAnsi="Calibri" w:cs="Calibri"/>
          <w:sz w:val="22"/>
          <w:szCs w:val="22"/>
        </w:rPr>
        <w:t>/24</w:t>
      </w:r>
    </w:p>
    <w:p w14:paraId="072A1A1B" w14:textId="3FB2D4FB" w:rsidR="00CB13DD" w:rsidRPr="00E16C7A" w:rsidRDefault="00CB13DD" w:rsidP="00EE553E">
      <w:pPr>
        <w:pStyle w:val="Akapitzlist"/>
        <w:numPr>
          <w:ilvl w:val="0"/>
          <w:numId w:val="41"/>
        </w:numPr>
        <w:suppressAutoHyphens/>
        <w:spacing w:after="200" w:line="276" w:lineRule="auto"/>
        <w:ind w:left="426"/>
        <w:outlineLvl w:val="0"/>
        <w:rPr>
          <w:rFonts w:asciiTheme="majorHAnsi" w:hAnsiTheme="majorHAnsi" w:cstheme="majorHAnsi"/>
          <w:bCs/>
          <w:sz w:val="22"/>
          <w:szCs w:val="22"/>
        </w:rPr>
      </w:pPr>
      <w:r w:rsidRPr="00E16C7A">
        <w:rPr>
          <w:rFonts w:ascii="Calibri" w:eastAsia="Calibri" w:hAnsi="Calibri" w:cs="Calibri"/>
          <w:sz w:val="22"/>
          <w:szCs w:val="22"/>
        </w:rPr>
        <w:t xml:space="preserve">Tytuł projektu: </w:t>
      </w:r>
      <w:r w:rsidR="00E16C7A" w:rsidRPr="00E16C7A">
        <w:rPr>
          <w:rFonts w:ascii="Calibri" w:eastAsia="Calibri" w:hAnsi="Calibri" w:cs="Calibri"/>
          <w:sz w:val="22"/>
          <w:szCs w:val="22"/>
        </w:rPr>
        <w:t xml:space="preserve">Specjalistyczne wsparcie dla rodzin z powiatu łukowskiego </w:t>
      </w:r>
    </w:p>
    <w:p w14:paraId="753842BD" w14:textId="46AAEFD1" w:rsidR="00CB13DD" w:rsidRPr="003C31FF" w:rsidRDefault="00CB13DD" w:rsidP="00CB13DD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 xml:space="preserve">Dotyczy przekazania/odbioru usługi </w:t>
      </w:r>
      <w:r w:rsidRPr="001B7D32">
        <w:rPr>
          <w:rFonts w:asciiTheme="majorHAnsi" w:hAnsiTheme="majorHAnsi" w:cstheme="majorHAnsi"/>
          <w:sz w:val="22"/>
          <w:szCs w:val="22"/>
          <w:lang w:eastAsia="pl-PL"/>
        </w:rPr>
        <w:t xml:space="preserve">kompleksowej </w:t>
      </w:r>
      <w:r w:rsidRPr="003C31FF">
        <w:rPr>
          <w:rFonts w:asciiTheme="majorHAnsi" w:hAnsiTheme="majorHAnsi" w:cstheme="majorHAnsi"/>
          <w:sz w:val="22"/>
          <w:szCs w:val="22"/>
        </w:rPr>
        <w:t>realizac</w:t>
      </w:r>
      <w:r>
        <w:rPr>
          <w:rFonts w:asciiTheme="majorHAnsi" w:hAnsiTheme="majorHAnsi" w:cstheme="majorHAnsi"/>
          <w:sz w:val="22"/>
          <w:szCs w:val="22"/>
        </w:rPr>
        <w:t>ji</w:t>
      </w:r>
      <w:r w:rsidRPr="003C31FF">
        <w:rPr>
          <w:rFonts w:asciiTheme="majorHAnsi" w:hAnsiTheme="majorHAnsi" w:cstheme="majorHAnsi"/>
          <w:sz w:val="22"/>
          <w:szCs w:val="22"/>
        </w:rPr>
        <w:t xml:space="preserve"> usługi warsztatów </w:t>
      </w:r>
      <w:r>
        <w:rPr>
          <w:rFonts w:asciiTheme="majorHAnsi" w:hAnsiTheme="majorHAnsi" w:cstheme="majorHAnsi"/>
          <w:sz w:val="22"/>
          <w:szCs w:val="22"/>
        </w:rPr>
        <w:t>………………………………………….</w:t>
      </w:r>
    </w:p>
    <w:p w14:paraId="0A655110" w14:textId="77777777" w:rsidR="00CB13DD" w:rsidRPr="001B7D32" w:rsidRDefault="00CB13DD" w:rsidP="00CB13DD">
      <w:pPr>
        <w:jc w:val="both"/>
        <w:rPr>
          <w:rFonts w:asciiTheme="majorHAnsi" w:hAnsiTheme="majorHAnsi" w:cstheme="majorHAnsi"/>
          <w:bCs/>
          <w:kern w:val="1"/>
          <w:sz w:val="22"/>
          <w:szCs w:val="22"/>
        </w:rPr>
      </w:pPr>
    </w:p>
    <w:p w14:paraId="126A1925" w14:textId="5F2AA7B9" w:rsidR="00CB13DD" w:rsidRPr="00F20183" w:rsidRDefault="00CB13DD" w:rsidP="00F20183">
      <w:pPr>
        <w:suppressAutoHyphens/>
        <w:spacing w:after="200"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B13DD">
        <w:rPr>
          <w:rFonts w:asciiTheme="majorHAnsi" w:hAnsiTheme="majorHAnsi" w:cstheme="majorHAnsi"/>
          <w:bCs/>
          <w:kern w:val="1"/>
          <w:sz w:val="22"/>
          <w:szCs w:val="22"/>
        </w:rPr>
        <w:t>Usługa została wykonana w</w:t>
      </w:r>
      <w:r w:rsidRPr="00CB13DD">
        <w:rPr>
          <w:rFonts w:asciiTheme="majorHAnsi" w:hAnsiTheme="majorHAnsi" w:cstheme="majorHAnsi"/>
          <w:sz w:val="22"/>
          <w:szCs w:val="22"/>
        </w:rPr>
        <w:t xml:space="preserve"> ramach projektu </w:t>
      </w:r>
      <w:r w:rsidR="00E16C7A" w:rsidRPr="00E16C7A">
        <w:rPr>
          <w:rFonts w:ascii="Calibri" w:eastAsia="Calibri" w:hAnsi="Calibri" w:cs="Calibri"/>
          <w:b/>
          <w:sz w:val="22"/>
          <w:szCs w:val="22"/>
        </w:rPr>
        <w:t>Specjalistyczne wsparcie dla rodzin z powiatu łukowskiego nr FELU.08.08-IZ.00-0035/24</w:t>
      </w:r>
      <w:r w:rsidR="00E16C7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CB13DD">
        <w:rPr>
          <w:rFonts w:asciiTheme="majorHAnsi" w:eastAsia="Calibri" w:hAnsiTheme="majorHAnsi" w:cstheme="majorHAnsi"/>
          <w:sz w:val="22"/>
          <w:szCs w:val="22"/>
        </w:rPr>
        <w:t>realizowanego w ramach Programu Fundusze Europejskie dla Lubelskiego 2021-2027 współfinansowanego ze  środków Europejskiego Funduszu Społecznego Plus.</w:t>
      </w:r>
    </w:p>
    <w:tbl>
      <w:tblPr>
        <w:tblW w:w="9016" w:type="dxa"/>
        <w:tblInd w:w="108" w:type="dxa"/>
        <w:tblLook w:val="04A0" w:firstRow="1" w:lastRow="0" w:firstColumn="1" w:lastColumn="0" w:noHBand="0" w:noVBand="1"/>
      </w:tblPr>
      <w:tblGrid>
        <w:gridCol w:w="4287"/>
        <w:gridCol w:w="4729"/>
      </w:tblGrid>
      <w:tr w:rsidR="00CB13DD" w:rsidRPr="001B7D32" w14:paraId="179626BC" w14:textId="77777777" w:rsidTr="00CB13DD">
        <w:trPr>
          <w:trHeight w:val="391"/>
        </w:trPr>
        <w:tc>
          <w:tcPr>
            <w:tcW w:w="9016" w:type="dxa"/>
            <w:gridSpan w:val="2"/>
            <w:shd w:val="clear" w:color="auto" w:fill="auto"/>
          </w:tcPr>
          <w:p w14:paraId="0B535951" w14:textId="790AF648" w:rsidR="00CB13DD" w:rsidRPr="001B7D32" w:rsidRDefault="00CB13DD" w:rsidP="00CB13DD">
            <w:pPr>
              <w:widowControl w:val="0"/>
              <w:spacing w:line="276" w:lineRule="auto"/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</w:pPr>
            <w:r w:rsidRPr="001B7D32"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>Dot</w:t>
            </w:r>
            <w:r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>yczy</w:t>
            </w:r>
            <w:r w:rsidRPr="001B7D32">
              <w:rPr>
                <w:rFonts w:asciiTheme="majorHAnsi" w:hAnsiTheme="majorHAnsi" w:cstheme="majorHAnsi"/>
                <w:kern w:val="3"/>
                <w:sz w:val="22"/>
                <w:szCs w:val="22"/>
                <w:lang w:eastAsia="zh-CN"/>
              </w:rPr>
              <w:t xml:space="preserve"> umowy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……………………… </w:t>
            </w:r>
            <w:r w:rsidRPr="00936486">
              <w:rPr>
                <w:rFonts w:asciiTheme="majorHAnsi" w:eastAsia="Calibri" w:hAnsiTheme="majorHAnsi" w:cstheme="majorHAnsi"/>
                <w:sz w:val="22"/>
                <w:szCs w:val="22"/>
              </w:rPr>
              <w:t>zawart</w:t>
            </w: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ej</w:t>
            </w:r>
            <w:r w:rsidRPr="0093648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w dniu: </w:t>
            </w:r>
            <w:r w:rsidRPr="0093648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………………………</w:t>
            </w:r>
          </w:p>
        </w:tc>
      </w:tr>
      <w:tr w:rsidR="00CB13DD" w:rsidRPr="001B7D32" w14:paraId="33943726" w14:textId="77777777" w:rsidTr="00CB13DD">
        <w:trPr>
          <w:trHeight w:val="534"/>
        </w:trPr>
        <w:tc>
          <w:tcPr>
            <w:tcW w:w="9016" w:type="dxa"/>
            <w:gridSpan w:val="2"/>
            <w:shd w:val="clear" w:color="auto" w:fill="auto"/>
          </w:tcPr>
          <w:p w14:paraId="7658B783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33F32F68" w14:textId="6284E241" w:rsidR="00C84F44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Zakres usługi:  ……………………………….</w:t>
            </w:r>
            <w:r w:rsidR="00C84F44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Nazwa szkolenia: ………………………….</w:t>
            </w:r>
          </w:p>
          <w:p w14:paraId="3E3BF11F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1C9E0AD4" w14:textId="610CC8F8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Liczb godzin: ……………………………….</w:t>
            </w:r>
          </w:p>
          <w:p w14:paraId="4286AB1C" w14:textId="3229BABD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Liczba zapewnionych posiłków …………………………….</w:t>
            </w:r>
          </w:p>
          <w:p w14:paraId="05EDB968" w14:textId="2E0D5056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</w:rPr>
              <w:t>Liczba zapewnionych materiałów …………………………….</w:t>
            </w:r>
          </w:p>
          <w:p w14:paraId="0EF5D2FF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76123550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CB13DD" w:rsidRPr="001B7D32" w14:paraId="7171CFAA" w14:textId="77777777" w:rsidTr="00CB13DD">
        <w:trPr>
          <w:trHeight w:val="483"/>
        </w:trPr>
        <w:tc>
          <w:tcPr>
            <w:tcW w:w="4287" w:type="dxa"/>
            <w:shd w:val="clear" w:color="auto" w:fill="auto"/>
          </w:tcPr>
          <w:p w14:paraId="581474A9" w14:textId="77777777" w:rsidR="00CB13DD" w:rsidRPr="001B7D32" w:rsidRDefault="00CB13DD" w:rsidP="00CB13DD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Zamawiający</w:t>
            </w:r>
            <w:r w:rsidRPr="001B7D32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                                                              </w:t>
            </w:r>
          </w:p>
        </w:tc>
        <w:tc>
          <w:tcPr>
            <w:tcW w:w="4729" w:type="dxa"/>
            <w:shd w:val="clear" w:color="auto" w:fill="auto"/>
          </w:tcPr>
          <w:p w14:paraId="23CC58A7" w14:textId="77777777" w:rsidR="00CB13DD" w:rsidRPr="001B7D32" w:rsidRDefault="00CB13DD" w:rsidP="00CB13DD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hAnsiTheme="majorHAnsi" w:cstheme="majorHAnsi"/>
                <w:b/>
                <w:sz w:val="22"/>
                <w:szCs w:val="22"/>
              </w:rPr>
              <w:t>Wykonawca:</w:t>
            </w:r>
          </w:p>
        </w:tc>
      </w:tr>
      <w:tr w:rsidR="00CB13DD" w:rsidRPr="001B7D32" w14:paraId="1DB1B20A" w14:textId="77777777" w:rsidTr="00CB13DD">
        <w:trPr>
          <w:trHeight w:val="1579"/>
        </w:trPr>
        <w:tc>
          <w:tcPr>
            <w:tcW w:w="4287" w:type="dxa"/>
            <w:shd w:val="clear" w:color="auto" w:fill="auto"/>
          </w:tcPr>
          <w:p w14:paraId="36389429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Fundacj</w:t>
            </w:r>
            <w:r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</w:t>
            </w:r>
            <w:r w:rsidRPr="001B7D32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Rozwoju Inicjatyw Obywatelskich </w:t>
            </w:r>
          </w:p>
          <w:p w14:paraId="3398B5D9" w14:textId="77777777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Ul. Lipowa 18/67; 20-024 Lublin, </w:t>
            </w:r>
          </w:p>
          <w:p w14:paraId="04850E37" w14:textId="77777777" w:rsidR="00CB13DD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B7D32">
              <w:rPr>
                <w:rFonts w:asciiTheme="majorHAnsi" w:eastAsia="Calibri" w:hAnsiTheme="majorHAnsi" w:cstheme="majorHAnsi"/>
                <w:sz w:val="22"/>
                <w:szCs w:val="22"/>
              </w:rPr>
              <w:t>NIP: 7123263025</w:t>
            </w:r>
          </w:p>
          <w:p w14:paraId="7F7F1949" w14:textId="77777777" w:rsidR="00CB13DD" w:rsidRPr="003663B3" w:rsidRDefault="00CB13DD" w:rsidP="00CB13DD">
            <w:pPr>
              <w:tabs>
                <w:tab w:val="left" w:pos="3120"/>
              </w:tabs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729" w:type="dxa"/>
            <w:shd w:val="clear" w:color="auto" w:fill="auto"/>
          </w:tcPr>
          <w:p w14:paraId="43DD5925" w14:textId="6F581EEA" w:rsidR="00CB13DD" w:rsidRPr="001B7D32" w:rsidRDefault="00CB13DD" w:rsidP="00CB13DD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4507FC0E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5E5D776E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42BBA8B4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………………………………</w:t>
      </w:r>
    </w:p>
    <w:p w14:paraId="28B189F4" w14:textId="6728AD65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Miejscowość, data</w:t>
      </w:r>
    </w:p>
    <w:p w14:paraId="3E062849" w14:textId="77777777" w:rsidR="00CB13DD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0D445FC6" w14:textId="6ED4720F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…………………</w:t>
      </w:r>
      <w:r>
        <w:rPr>
          <w:rFonts w:asciiTheme="majorHAnsi" w:hAnsiTheme="majorHAnsi" w:cstheme="majorHAnsi"/>
          <w:sz w:val="22"/>
          <w:szCs w:val="22"/>
        </w:rPr>
        <w:t>……………………………………..</w:t>
      </w:r>
      <w:r w:rsidRPr="001B7D32">
        <w:rPr>
          <w:rFonts w:asciiTheme="majorHAnsi" w:hAnsiTheme="majorHAnsi" w:cstheme="majorHAnsi"/>
          <w:sz w:val="22"/>
          <w:szCs w:val="22"/>
        </w:rPr>
        <w:t xml:space="preserve">….…………        </w:t>
      </w:r>
      <w:r w:rsidRPr="001B7D32">
        <w:rPr>
          <w:rFonts w:asciiTheme="majorHAnsi" w:hAnsiTheme="majorHAnsi" w:cstheme="majorHAnsi"/>
          <w:sz w:val="22"/>
          <w:szCs w:val="22"/>
        </w:rPr>
        <w:br/>
        <w:t xml:space="preserve">Podpis </w:t>
      </w:r>
      <w:r w:rsidRPr="003663B3">
        <w:rPr>
          <w:rFonts w:asciiTheme="majorHAnsi" w:hAnsiTheme="majorHAnsi" w:cstheme="majorHAnsi"/>
          <w:sz w:val="22"/>
          <w:szCs w:val="22"/>
        </w:rPr>
        <w:t>Wykonawc</w:t>
      </w:r>
      <w:r>
        <w:rPr>
          <w:rFonts w:asciiTheme="majorHAnsi" w:hAnsiTheme="majorHAnsi" w:cstheme="majorHAnsi"/>
          <w:sz w:val="22"/>
          <w:szCs w:val="22"/>
        </w:rPr>
        <w:t>y</w:t>
      </w:r>
      <w:r w:rsidRPr="001B7D32">
        <w:rPr>
          <w:rFonts w:asciiTheme="majorHAnsi" w:hAnsiTheme="majorHAnsi" w:cstheme="majorHAnsi"/>
          <w:sz w:val="22"/>
          <w:szCs w:val="22"/>
        </w:rPr>
        <w:tab/>
      </w:r>
    </w:p>
    <w:p w14:paraId="131AEDF3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0B272D8A" w14:textId="77777777" w:rsidR="00CB13DD" w:rsidRPr="001B7D32" w:rsidRDefault="00CB13DD" w:rsidP="00CB13DD">
      <w:pPr>
        <w:jc w:val="right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  <w:t xml:space="preserve">      Niniejszym odbieram i potwierdzam wykonanie usługi bez zastrzeżeń</w:t>
      </w:r>
    </w:p>
    <w:p w14:paraId="790ACBB0" w14:textId="77777777" w:rsidR="00CB13DD" w:rsidRPr="001B7D32" w:rsidRDefault="00CB13DD" w:rsidP="00CB13DD">
      <w:pPr>
        <w:ind w:left="2832" w:firstLine="708"/>
        <w:jc w:val="right"/>
        <w:rPr>
          <w:rFonts w:asciiTheme="majorHAnsi" w:hAnsiTheme="majorHAnsi" w:cstheme="majorHAns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</w:p>
    <w:p w14:paraId="2E3526DC" w14:textId="77777777" w:rsidR="00CB13DD" w:rsidRPr="001B7D32" w:rsidRDefault="00CB13DD" w:rsidP="00CB13DD">
      <w:pPr>
        <w:rPr>
          <w:rFonts w:asciiTheme="majorHAnsi" w:hAnsiTheme="majorHAnsi" w:cstheme="majorHAnsi"/>
          <w:sz w:val="22"/>
          <w:szCs w:val="22"/>
        </w:rPr>
      </w:pPr>
    </w:p>
    <w:p w14:paraId="7EA38420" w14:textId="1E90F6F3" w:rsidR="00470D28" w:rsidRPr="00A75590" w:rsidRDefault="00CB13DD" w:rsidP="00F20183">
      <w:pPr>
        <w:ind w:left="708"/>
        <w:jc w:val="right"/>
        <w:rPr>
          <w:rFonts w:ascii="Calibri" w:hAnsi="Calibri" w:cs="Calibri"/>
          <w:sz w:val="22"/>
          <w:szCs w:val="22"/>
        </w:rPr>
      </w:pPr>
      <w:r w:rsidRPr="001B7D32">
        <w:rPr>
          <w:rFonts w:asciiTheme="majorHAnsi" w:hAnsiTheme="majorHAnsi" w:cstheme="majorHAnsi"/>
          <w:sz w:val="22"/>
          <w:szCs w:val="22"/>
        </w:rPr>
        <w:t>……..……………………………………………………………………..……………………………</w:t>
      </w:r>
      <w:r w:rsidRPr="001B7D32">
        <w:rPr>
          <w:rFonts w:asciiTheme="majorHAnsi" w:hAnsiTheme="majorHAnsi" w:cstheme="majorHAnsi"/>
          <w:sz w:val="22"/>
          <w:szCs w:val="22"/>
        </w:rPr>
        <w:br/>
        <w:t xml:space="preserve"> </w:t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</w:r>
      <w:r w:rsidRPr="001B7D32">
        <w:rPr>
          <w:rFonts w:asciiTheme="majorHAnsi" w:hAnsiTheme="majorHAnsi" w:cstheme="majorHAnsi"/>
          <w:sz w:val="22"/>
          <w:szCs w:val="22"/>
        </w:rPr>
        <w:tab/>
        <w:t xml:space="preserve">Podpis </w:t>
      </w:r>
      <w:r w:rsidRPr="00936486">
        <w:rPr>
          <w:rFonts w:asciiTheme="majorHAnsi" w:hAnsiTheme="majorHAnsi" w:cstheme="majorHAnsi"/>
        </w:rPr>
        <w:t xml:space="preserve">Beneficjenta lub </w:t>
      </w:r>
      <w:r w:rsidRPr="001B7D32">
        <w:rPr>
          <w:rFonts w:asciiTheme="majorHAnsi" w:hAnsiTheme="majorHAnsi" w:cstheme="majorHAnsi"/>
          <w:sz w:val="22"/>
          <w:szCs w:val="22"/>
        </w:rPr>
        <w:t>Koordynatora Projektu</w:t>
      </w:r>
    </w:p>
    <w:sectPr w:rsidR="00470D28" w:rsidRPr="00A75590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28D99" w14:textId="77777777" w:rsidR="002117C5" w:rsidRDefault="002117C5" w:rsidP="0017759D">
      <w:r>
        <w:separator/>
      </w:r>
    </w:p>
  </w:endnote>
  <w:endnote w:type="continuationSeparator" w:id="0">
    <w:p w14:paraId="0A419101" w14:textId="77777777" w:rsidR="002117C5" w:rsidRDefault="002117C5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ECEDE" w14:textId="77777777" w:rsidR="002117C5" w:rsidRDefault="002117C5" w:rsidP="0017759D">
      <w:r>
        <w:separator/>
      </w:r>
    </w:p>
  </w:footnote>
  <w:footnote w:type="continuationSeparator" w:id="0">
    <w:p w14:paraId="176E81D7" w14:textId="77777777" w:rsidR="002117C5" w:rsidRDefault="002117C5" w:rsidP="00177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6BEF" w14:textId="5B327BE5" w:rsidR="00EE553E" w:rsidRDefault="00EE553E" w:rsidP="00055DAD">
    <w:pPr>
      <w:pStyle w:val="Nagwek"/>
      <w:jc w:val="center"/>
    </w:pPr>
    <w:r w:rsidRPr="00413B7C">
      <w:rPr>
        <w:noProof/>
      </w:rPr>
      <w:drawing>
        <wp:inline distT="0" distB="0" distL="0" distR="0" wp14:anchorId="157C10FD" wp14:editId="13CF6D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FA1339"/>
    <w:multiLevelType w:val="hybridMultilevel"/>
    <w:tmpl w:val="6A104C7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495C9C"/>
    <w:multiLevelType w:val="hybridMultilevel"/>
    <w:tmpl w:val="23DACB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8" w15:restartNumberingAfterBreak="0">
    <w:nsid w:val="074A5A85"/>
    <w:multiLevelType w:val="hybridMultilevel"/>
    <w:tmpl w:val="B314B49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F357F0"/>
    <w:multiLevelType w:val="hybridMultilevel"/>
    <w:tmpl w:val="9BEC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429C1"/>
    <w:multiLevelType w:val="hybridMultilevel"/>
    <w:tmpl w:val="0A0CD31E"/>
    <w:lvl w:ilvl="0" w:tplc="0415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1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8A7"/>
    <w:multiLevelType w:val="hybridMultilevel"/>
    <w:tmpl w:val="A79C7F04"/>
    <w:lvl w:ilvl="0" w:tplc="00000003">
      <w:start w:val="1"/>
      <w:numFmt w:val="lowerLetter"/>
      <w:lvlText w:val="%1)"/>
      <w:lvlJc w:val="left"/>
      <w:pPr>
        <w:ind w:left="1211" w:hanging="360"/>
      </w:pPr>
      <w:rPr>
        <w:rFonts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931AE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23C2B"/>
    <w:multiLevelType w:val="multilevel"/>
    <w:tmpl w:val="4C9A4500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21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 w15:restartNumberingAfterBreak="0">
    <w:nsid w:val="3CB950CD"/>
    <w:multiLevelType w:val="hybridMultilevel"/>
    <w:tmpl w:val="16B440D6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5" w15:restartNumberingAfterBreak="0">
    <w:nsid w:val="41E94A3C"/>
    <w:multiLevelType w:val="hybridMultilevel"/>
    <w:tmpl w:val="9BEC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9" w15:restartNumberingAfterBreak="0">
    <w:nsid w:val="54592331"/>
    <w:multiLevelType w:val="hybridMultilevel"/>
    <w:tmpl w:val="9E0E2D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B0E69EB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4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5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96503"/>
    <w:multiLevelType w:val="hybridMultilevel"/>
    <w:tmpl w:val="C25E271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C407EA4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C20CF"/>
    <w:multiLevelType w:val="hybridMultilevel"/>
    <w:tmpl w:val="58729B2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24"/>
  </w:num>
  <w:num w:numId="4">
    <w:abstractNumId w:val="11"/>
  </w:num>
  <w:num w:numId="5">
    <w:abstractNumId w:val="34"/>
  </w:num>
  <w:num w:numId="6">
    <w:abstractNumId w:val="7"/>
  </w:num>
  <w:num w:numId="7">
    <w:abstractNumId w:val="2"/>
  </w:num>
  <w:num w:numId="8">
    <w:abstractNumId w:val="5"/>
  </w:num>
  <w:num w:numId="9">
    <w:abstractNumId w:val="31"/>
  </w:num>
  <w:num w:numId="10">
    <w:abstractNumId w:val="3"/>
  </w:num>
  <w:num w:numId="11">
    <w:abstractNumId w:val="35"/>
  </w:num>
  <w:num w:numId="12">
    <w:abstractNumId w:val="19"/>
  </w:num>
  <w:num w:numId="13">
    <w:abstractNumId w:val="27"/>
  </w:num>
  <w:num w:numId="14">
    <w:abstractNumId w:val="13"/>
  </w:num>
  <w:num w:numId="15">
    <w:abstractNumId w:val="37"/>
  </w:num>
  <w:num w:numId="16">
    <w:abstractNumId w:val="30"/>
  </w:num>
  <w:num w:numId="17">
    <w:abstractNumId w:val="26"/>
  </w:num>
  <w:num w:numId="18">
    <w:abstractNumId w:val="12"/>
  </w:num>
  <w:num w:numId="19">
    <w:abstractNumId w:val="21"/>
  </w:num>
  <w:num w:numId="20">
    <w:abstractNumId w:val="22"/>
  </w:num>
  <w:num w:numId="21">
    <w:abstractNumId w:val="28"/>
  </w:num>
  <w:num w:numId="22">
    <w:abstractNumId w:val="38"/>
  </w:num>
  <w:num w:numId="23">
    <w:abstractNumId w:val="33"/>
  </w:num>
  <w:num w:numId="24">
    <w:abstractNumId w:val="39"/>
  </w:num>
  <w:num w:numId="25">
    <w:abstractNumId w:val="17"/>
  </w:num>
  <w:num w:numId="26">
    <w:abstractNumId w:val="0"/>
  </w:num>
  <w:num w:numId="27">
    <w:abstractNumId w:val="1"/>
  </w:num>
  <w:num w:numId="28">
    <w:abstractNumId w:val="12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>
    <w:abstractNumId w:val="14"/>
  </w:num>
  <w:num w:numId="30">
    <w:abstractNumId w:val="16"/>
  </w:num>
  <w:num w:numId="31">
    <w:abstractNumId w:val="8"/>
  </w:num>
  <w:num w:numId="32">
    <w:abstractNumId w:val="6"/>
  </w:num>
  <w:num w:numId="33">
    <w:abstractNumId w:val="29"/>
  </w:num>
  <w:num w:numId="34">
    <w:abstractNumId w:val="9"/>
  </w:num>
  <w:num w:numId="35">
    <w:abstractNumId w:val="40"/>
  </w:num>
  <w:num w:numId="36">
    <w:abstractNumId w:val="4"/>
  </w:num>
  <w:num w:numId="37">
    <w:abstractNumId w:val="42"/>
  </w:num>
  <w:num w:numId="38">
    <w:abstractNumId w:val="15"/>
  </w:num>
  <w:num w:numId="39">
    <w:abstractNumId w:val="10"/>
  </w:num>
  <w:num w:numId="40">
    <w:abstractNumId w:val="25"/>
  </w:num>
  <w:num w:numId="41">
    <w:abstractNumId w:val="41"/>
  </w:num>
  <w:num w:numId="42">
    <w:abstractNumId w:val="32"/>
  </w:num>
  <w:num w:numId="43">
    <w:abstractNumId w:val="18"/>
  </w:num>
  <w:num w:numId="44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3E7B"/>
    <w:rsid w:val="00006EDD"/>
    <w:rsid w:val="00012521"/>
    <w:rsid w:val="00015544"/>
    <w:rsid w:val="00023D9C"/>
    <w:rsid w:val="00054A64"/>
    <w:rsid w:val="00055B9D"/>
    <w:rsid w:val="00055DAD"/>
    <w:rsid w:val="00057727"/>
    <w:rsid w:val="00066540"/>
    <w:rsid w:val="000B7CAD"/>
    <w:rsid w:val="000D3023"/>
    <w:rsid w:val="000D615C"/>
    <w:rsid w:val="000E0BBF"/>
    <w:rsid w:val="000E78CB"/>
    <w:rsid w:val="000F7C4C"/>
    <w:rsid w:val="00106AB6"/>
    <w:rsid w:val="0012230B"/>
    <w:rsid w:val="001277EE"/>
    <w:rsid w:val="001351E8"/>
    <w:rsid w:val="00143D1F"/>
    <w:rsid w:val="0017759D"/>
    <w:rsid w:val="001867D7"/>
    <w:rsid w:val="00187451"/>
    <w:rsid w:val="001B2AF0"/>
    <w:rsid w:val="001F1887"/>
    <w:rsid w:val="002050F6"/>
    <w:rsid w:val="00207CA2"/>
    <w:rsid w:val="002117C5"/>
    <w:rsid w:val="00231DC8"/>
    <w:rsid w:val="002827BF"/>
    <w:rsid w:val="002A2EC8"/>
    <w:rsid w:val="002B0B3D"/>
    <w:rsid w:val="002B4D31"/>
    <w:rsid w:val="002B6D3E"/>
    <w:rsid w:val="002E4494"/>
    <w:rsid w:val="002E7AA2"/>
    <w:rsid w:val="002F251F"/>
    <w:rsid w:val="00300A4E"/>
    <w:rsid w:val="003236FE"/>
    <w:rsid w:val="003346EA"/>
    <w:rsid w:val="00353B9C"/>
    <w:rsid w:val="00356AA1"/>
    <w:rsid w:val="003641A9"/>
    <w:rsid w:val="003742D7"/>
    <w:rsid w:val="003A23D5"/>
    <w:rsid w:val="003B0CCE"/>
    <w:rsid w:val="003D66B9"/>
    <w:rsid w:val="003D6CA6"/>
    <w:rsid w:val="003D6E2F"/>
    <w:rsid w:val="003F235E"/>
    <w:rsid w:val="00400FB7"/>
    <w:rsid w:val="00414F0F"/>
    <w:rsid w:val="00430EC9"/>
    <w:rsid w:val="0043724E"/>
    <w:rsid w:val="00447354"/>
    <w:rsid w:val="00452F5D"/>
    <w:rsid w:val="00457E29"/>
    <w:rsid w:val="004656B5"/>
    <w:rsid w:val="00470D28"/>
    <w:rsid w:val="00484A4B"/>
    <w:rsid w:val="0048728B"/>
    <w:rsid w:val="00494412"/>
    <w:rsid w:val="004953DD"/>
    <w:rsid w:val="004D125D"/>
    <w:rsid w:val="004D79FE"/>
    <w:rsid w:val="004E2953"/>
    <w:rsid w:val="004F0E5B"/>
    <w:rsid w:val="004F5149"/>
    <w:rsid w:val="00513548"/>
    <w:rsid w:val="00514F02"/>
    <w:rsid w:val="005172F1"/>
    <w:rsid w:val="00521517"/>
    <w:rsid w:val="005228ED"/>
    <w:rsid w:val="00555D66"/>
    <w:rsid w:val="0056373A"/>
    <w:rsid w:val="00565FE3"/>
    <w:rsid w:val="00585EBC"/>
    <w:rsid w:val="005A66F0"/>
    <w:rsid w:val="005A67BB"/>
    <w:rsid w:val="005A7C15"/>
    <w:rsid w:val="005B0480"/>
    <w:rsid w:val="005B0F3C"/>
    <w:rsid w:val="005B5FFE"/>
    <w:rsid w:val="005C22A1"/>
    <w:rsid w:val="005C651A"/>
    <w:rsid w:val="005E34AB"/>
    <w:rsid w:val="0061299A"/>
    <w:rsid w:val="006139B1"/>
    <w:rsid w:val="00621EF3"/>
    <w:rsid w:val="006222C5"/>
    <w:rsid w:val="00684919"/>
    <w:rsid w:val="006937EA"/>
    <w:rsid w:val="006B494C"/>
    <w:rsid w:val="006D70E1"/>
    <w:rsid w:val="007070CE"/>
    <w:rsid w:val="00743FA3"/>
    <w:rsid w:val="00746E6C"/>
    <w:rsid w:val="00755270"/>
    <w:rsid w:val="0076033F"/>
    <w:rsid w:val="00775AA1"/>
    <w:rsid w:val="007811E4"/>
    <w:rsid w:val="00782407"/>
    <w:rsid w:val="007A3766"/>
    <w:rsid w:val="007A53D7"/>
    <w:rsid w:val="007B2D47"/>
    <w:rsid w:val="007B61BF"/>
    <w:rsid w:val="007C0A82"/>
    <w:rsid w:val="007E4311"/>
    <w:rsid w:val="008049FE"/>
    <w:rsid w:val="008134DD"/>
    <w:rsid w:val="008248FD"/>
    <w:rsid w:val="00827E98"/>
    <w:rsid w:val="0083780D"/>
    <w:rsid w:val="0087716B"/>
    <w:rsid w:val="00891EAC"/>
    <w:rsid w:val="00893C67"/>
    <w:rsid w:val="008B2052"/>
    <w:rsid w:val="008B39F3"/>
    <w:rsid w:val="008C5457"/>
    <w:rsid w:val="008D13C5"/>
    <w:rsid w:val="008D323F"/>
    <w:rsid w:val="008E1F86"/>
    <w:rsid w:val="008F4D60"/>
    <w:rsid w:val="008F5059"/>
    <w:rsid w:val="00914BB3"/>
    <w:rsid w:val="00933C63"/>
    <w:rsid w:val="009506E5"/>
    <w:rsid w:val="0098745D"/>
    <w:rsid w:val="00987B10"/>
    <w:rsid w:val="009A6CFC"/>
    <w:rsid w:val="009D2517"/>
    <w:rsid w:val="009F77E6"/>
    <w:rsid w:val="00A15BCA"/>
    <w:rsid w:val="00A279EF"/>
    <w:rsid w:val="00A36A24"/>
    <w:rsid w:val="00A3788F"/>
    <w:rsid w:val="00A6382A"/>
    <w:rsid w:val="00A71EC3"/>
    <w:rsid w:val="00A75590"/>
    <w:rsid w:val="00A951A2"/>
    <w:rsid w:val="00A9740B"/>
    <w:rsid w:val="00AA79FA"/>
    <w:rsid w:val="00AC00E3"/>
    <w:rsid w:val="00AE2A8B"/>
    <w:rsid w:val="00AE3226"/>
    <w:rsid w:val="00AE6503"/>
    <w:rsid w:val="00B175E6"/>
    <w:rsid w:val="00B55192"/>
    <w:rsid w:val="00B55885"/>
    <w:rsid w:val="00B930AB"/>
    <w:rsid w:val="00B97CA9"/>
    <w:rsid w:val="00BA3FFC"/>
    <w:rsid w:val="00BB5A6E"/>
    <w:rsid w:val="00BF235E"/>
    <w:rsid w:val="00C3745E"/>
    <w:rsid w:val="00C407B9"/>
    <w:rsid w:val="00C54E51"/>
    <w:rsid w:val="00C62F83"/>
    <w:rsid w:val="00C64349"/>
    <w:rsid w:val="00C83299"/>
    <w:rsid w:val="00C84F44"/>
    <w:rsid w:val="00C869DB"/>
    <w:rsid w:val="00C92D48"/>
    <w:rsid w:val="00CA16DB"/>
    <w:rsid w:val="00CA39CE"/>
    <w:rsid w:val="00CB13DD"/>
    <w:rsid w:val="00CE1AC0"/>
    <w:rsid w:val="00CF6F6A"/>
    <w:rsid w:val="00D279E7"/>
    <w:rsid w:val="00D3770B"/>
    <w:rsid w:val="00D44475"/>
    <w:rsid w:val="00D563BD"/>
    <w:rsid w:val="00D57C6A"/>
    <w:rsid w:val="00D8358E"/>
    <w:rsid w:val="00D97498"/>
    <w:rsid w:val="00DA243F"/>
    <w:rsid w:val="00DA7B73"/>
    <w:rsid w:val="00DB3D03"/>
    <w:rsid w:val="00DD593E"/>
    <w:rsid w:val="00DD5D76"/>
    <w:rsid w:val="00DD6D5F"/>
    <w:rsid w:val="00DF1C59"/>
    <w:rsid w:val="00E06398"/>
    <w:rsid w:val="00E16C7A"/>
    <w:rsid w:val="00E339A2"/>
    <w:rsid w:val="00E42E14"/>
    <w:rsid w:val="00E51622"/>
    <w:rsid w:val="00E56BD3"/>
    <w:rsid w:val="00E67723"/>
    <w:rsid w:val="00E733A8"/>
    <w:rsid w:val="00EA617B"/>
    <w:rsid w:val="00ED0D09"/>
    <w:rsid w:val="00ED5922"/>
    <w:rsid w:val="00EE47D5"/>
    <w:rsid w:val="00EE553E"/>
    <w:rsid w:val="00EE5CAF"/>
    <w:rsid w:val="00F20183"/>
    <w:rsid w:val="00F26EEF"/>
    <w:rsid w:val="00F37B9C"/>
    <w:rsid w:val="00F37FA4"/>
    <w:rsid w:val="00F40C74"/>
    <w:rsid w:val="00F54114"/>
    <w:rsid w:val="00F54554"/>
    <w:rsid w:val="00F56414"/>
    <w:rsid w:val="00F600EA"/>
    <w:rsid w:val="00F60791"/>
    <w:rsid w:val="00F80BF4"/>
    <w:rsid w:val="00F86637"/>
    <w:rsid w:val="00F87208"/>
    <w:rsid w:val="00F913E2"/>
    <w:rsid w:val="00F92CDA"/>
    <w:rsid w:val="00F93031"/>
    <w:rsid w:val="00F93F7C"/>
    <w:rsid w:val="00FA0264"/>
    <w:rsid w:val="00FC5D95"/>
    <w:rsid w:val="00FC6391"/>
    <w:rsid w:val="00FC6F4C"/>
    <w:rsid w:val="00FC7EF2"/>
    <w:rsid w:val="00FD201F"/>
    <w:rsid w:val="00FD4A68"/>
    <w:rsid w:val="00FE34EC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styleId="Pogrubienie">
    <w:name w:val="Strong"/>
    <w:uiPriority w:val="22"/>
    <w:qFormat/>
    <w:rsid w:val="00CB13DD"/>
    <w:rPr>
      <w:b/>
      <w:bCs/>
    </w:rPr>
  </w:style>
  <w:style w:type="character" w:customStyle="1" w:styleId="font-weight-medium">
    <w:name w:val="font-weight-medium"/>
    <w:rsid w:val="00CB1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F7A6-6933-400F-943B-60EF871D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3391</Words>
  <Characters>20347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Anna Daszynska</cp:lastModifiedBy>
  <cp:revision>4</cp:revision>
  <cp:lastPrinted>2019-02-25T10:00:00Z</cp:lastPrinted>
  <dcterms:created xsi:type="dcterms:W3CDTF">2026-03-24T11:37:00Z</dcterms:created>
  <dcterms:modified xsi:type="dcterms:W3CDTF">2026-03-25T08:58:00Z</dcterms:modified>
</cp:coreProperties>
</file>